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33023fc" w14:textId="33023fc">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Ұлттық бірыңғай тестілеуді өткізу және "Ұлттық бірыңғай тестілеу тапсырғаны туралы сертификат беру" мемлекеттік көрсетілетін қызмет қағидаларын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2017 жылғы 2 мамырдағы № 204 бұйрығы. Қазақстан Республикасының Әділет министрлігінде 2017 жылғы 26 мамырда № 15173 болып тіркелді.</w:t>
      </w:r>
    </w:p>
    <w:p>
      <w:pPr>
        <w:spacing w:after="0"/>
        <w:ind w:left="0"/>
        <w:jc w:val="both"/>
      </w:pPr>
      <w:r>
        <w:rPr>
          <w:rFonts w:ascii="Times New Roman"/>
          <w:b w:val="false"/>
          <w:i w:val="false"/>
          <w:color w:val="ff0000"/>
          <w:sz w:val="28"/>
        </w:rPr>
        <w:t xml:space="preserve">
      Ескерту. Бұйрықтың тақырыбы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"Білім туралы" 2007 жылғы 27 шілдедегі Қазақстан Республикасы Заңының 5-бабының </w:t>
      </w:r>
      <w:r>
        <w:rPr>
          <w:rFonts w:ascii="Times New Roman"/>
          <w:b w:val="false"/>
          <w:i w:val="false"/>
          <w:color w:val="000000"/>
          <w:sz w:val="28"/>
        </w:rPr>
        <w:t>12) тармақшасына</w:t>
      </w:r>
      <w:r>
        <w:rPr>
          <w:rFonts w:ascii="Times New Roman"/>
          <w:b w:val="false"/>
          <w:i w:val="false"/>
          <w:color w:val="000000"/>
          <w:sz w:val="28"/>
        </w:rPr>
        <w:t xml:space="preserve"> және "Мемлекеттік көрсетілетін қызметтер туралы" 2013 жылғы 15 сәуірдегі Қазақстан Республикасы Заңының </w:t>
      </w:r>
      <w:r>
        <w:rPr>
          <w:rFonts w:ascii="Times New Roman"/>
          <w:b w:val="false"/>
          <w:i w:val="false"/>
          <w:color w:val="000000"/>
          <w:sz w:val="28"/>
        </w:rPr>
        <w:t>10-бабының</w:t>
      </w:r>
      <w:r>
        <w:rPr>
          <w:rFonts w:ascii="Times New Roman"/>
          <w:b w:val="false"/>
          <w:i w:val="false"/>
          <w:color w:val="000000"/>
          <w:sz w:val="28"/>
        </w:rPr>
        <w:t xml:space="preserve"> 1) тармақшасына сәйкес </w:t>
      </w:r>
      <w:r>
        <w:rPr>
          <w:rFonts w:ascii="Times New Roman"/>
          <w:b/>
          <w:i w:val="false"/>
          <w:color w:val="000000"/>
          <w:sz w:val="28"/>
        </w:rPr>
        <w:t>БҰЙЫРАМЫН: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Кіріспе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 Қоса беріліп отырған Ұлттық бірыңғай тестілеуді өткізу және "Ұлттық бірыңғай тестілеу тапсырғаны туралы сертификат беру" мемлекеттік көрсетілетін қызмет қағидалары бекітілсін.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3" w:id="0"/>
    <w:p>
      <w:pPr>
        <w:spacing w:after="0"/>
        <w:ind w:left="0"/>
        <w:jc w:val="both"/>
      </w:pPr>
      <w:r>
        <w:rPr>
          <w:rFonts w:ascii="Times New Roman"/>
          <w:b w:val="false"/>
          <w:i w:val="false"/>
          <w:color w:val="000000"/>
          <w:sz w:val="28"/>
        </w:rPr>
        <w:t xml:space="preserve">
      2. Қазақстан Республикасының Білім және ғылым министрлігі Жоғары және жоғары оқу орнынан кейінгі білім департаменті (Д. Ахмед-Заки) заңнамада белгіленген тәртіппен: </w:t>
      </w:r>
    </w:p>
    <w:bookmarkEnd w:id="0"/>
    <w:p>
      <w:pPr>
        <w:spacing w:after="0"/>
        <w:ind w:left="0"/>
        <w:jc w:val="both"/>
      </w:pPr>
      <w:r>
        <w:rPr>
          <w:rFonts w:ascii="Times New Roman"/>
          <w:b w:val="false"/>
          <w:i w:val="false"/>
          <w:color w:val="000000"/>
          <w:sz w:val="28"/>
        </w:rPr>
        <w:t xml:space="preserve">
      1) осы бұйрықтың Қазақстан Республикасы Әділет министрлігінде мемлекеттік тіркелуін; </w:t>
      </w:r>
    </w:p>
    <w:p>
      <w:pPr>
        <w:spacing w:after="0"/>
        <w:ind w:left="0"/>
        <w:jc w:val="both"/>
      </w:pPr>
      <w:r>
        <w:rPr>
          <w:rFonts w:ascii="Times New Roman"/>
          <w:b w:val="false"/>
          <w:i w:val="false"/>
          <w:color w:val="000000"/>
          <w:sz w:val="28"/>
        </w:rPr>
        <w:t>
      2) осы бұйрық Қазақстан Республикасы Әділет министрлігінде мемлекеттік тіркелгеннен кейін күнтізбелік он күн ішінде осы бұйрықтың көшірмесін мерзімді баспа басылымдарында ресми жариялау үшін, сондай-ақ Қазақстан Республикасы нормативтік құқықтық актілерінің эталондық бақылау банкіне енгізу үшін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кәсіпорнына жіберуді;</w:t>
      </w:r>
    </w:p>
    <w:p>
      <w:pPr>
        <w:spacing w:after="0"/>
        <w:ind w:left="0"/>
        <w:jc w:val="both"/>
      </w:pPr>
      <w:r>
        <w:rPr>
          <w:rFonts w:ascii="Times New Roman"/>
          <w:b w:val="false"/>
          <w:i w:val="false"/>
          <w:color w:val="000000"/>
          <w:sz w:val="28"/>
        </w:rPr>
        <w:t>
      3) осы бұйрықты Қазақстан Республикасы Білім және ғылым министрлігінің интернет-ресурсында орналастыруды;</w:t>
      </w:r>
    </w:p>
    <w:p>
      <w:pPr>
        <w:spacing w:after="0"/>
        <w:ind w:left="0"/>
        <w:jc w:val="both"/>
      </w:pPr>
      <w:r>
        <w:rPr>
          <w:rFonts w:ascii="Times New Roman"/>
          <w:b w:val="false"/>
          <w:i w:val="false"/>
          <w:color w:val="000000"/>
          <w:sz w:val="28"/>
        </w:rPr>
        <w:t>
      4) осы бұйрық Қазақстан Республикасы Әділет министрлігінде мемлекеттік тіркеуден өткеннен кейін он жұмыс күні ішінде Қазақстан Республикасы Білім және ғылым министрлігінің Заң қызметі және халықаралық ынтымақтастық департаментіне осы тармақтың 1), 2) және 3) тармақшаларында қарастырылған іс-шаралардың орындалуы туралы мәліметтерді ұсынуды қамтамасыз етсін.</w:t>
      </w:r>
    </w:p>
    <w:bookmarkStart w:name="z4" w:id="1"/>
    <w:p>
      <w:pPr>
        <w:spacing w:after="0"/>
        <w:ind w:left="0"/>
        <w:jc w:val="both"/>
      </w:pPr>
      <w:r>
        <w:rPr>
          <w:rFonts w:ascii="Times New Roman"/>
          <w:b w:val="false"/>
          <w:i w:val="false"/>
          <w:color w:val="000000"/>
          <w:sz w:val="28"/>
        </w:rPr>
        <w:t>
      3. Осы бұйрықтың орындалуын бақылау Қазақстан Республикасының Білім және ғылым вице-министрі Э.А. Суханбердиеваға жүктелсін.</w:t>
      </w:r>
    </w:p>
    <w:bookmarkEnd w:id="1"/>
    <w:bookmarkStart w:name="z5" w:id="2"/>
    <w:p>
      <w:pPr>
        <w:spacing w:after="0"/>
        <w:ind w:left="0"/>
        <w:jc w:val="both"/>
      </w:pPr>
      <w:r>
        <w:rPr>
          <w:rFonts w:ascii="Times New Roman"/>
          <w:b w:val="false"/>
          <w:i w:val="false"/>
          <w:color w:val="000000"/>
          <w:sz w:val="28"/>
        </w:rPr>
        <w:t>
      4. Осы бұйрық алғашқы ресми жарияланған күнінен кейін күнтізбелік он күн өткен соң қолданысқа енгізіледі.</w:t>
      </w:r>
    </w:p>
    <w:bookmarkEnd w:id="2"/>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r>
              <w:br/>
            </w:r>
            <w:r>
              <w:rPr>
                <w:rFonts w:ascii="Times New Roman"/>
                <w:b w:val="false"/>
                <w:i/>
                <w:color w:val="000000"/>
                <w:sz w:val="20"/>
              </w:rPr>
              <w:t>Білім және ғылым министрі</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Е. Сағадиев</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2017 жылғы 2 мамырдағы</w:t>
            </w:r>
            <w:r>
              <w:br/>
            </w:r>
            <w:r>
              <w:rPr>
                <w:rFonts w:ascii="Times New Roman"/>
                <w:b w:val="false"/>
                <w:i w:val="false"/>
                <w:color w:val="000000"/>
                <w:sz w:val="20"/>
              </w:rPr>
              <w:t>№ 204 бұйрығымен</w:t>
            </w:r>
            <w:r>
              <w:br/>
            </w:r>
            <w:r>
              <w:rPr>
                <w:rFonts w:ascii="Times New Roman"/>
                <w:b w:val="false"/>
                <w:i w:val="false"/>
                <w:color w:val="000000"/>
                <w:sz w:val="20"/>
              </w:rPr>
              <w:t>бекітілген</w:t>
            </w:r>
          </w:p>
        </w:tc>
      </w:tr>
    </w:tbl>
    <w:p>
      <w:pPr>
        <w:spacing w:after="0"/>
        <w:ind w:left="0"/>
        <w:jc w:val="left"/>
      </w:pPr>
      <w:r>
        <w:rPr>
          <w:rFonts w:ascii="Times New Roman"/>
          <w:b w:val="false"/>
          <w:i w:val="false"/>
          <w:color w:val="000000"/>
          <w:sz w:val="28"/>
        </w:rPr>
        <w:t>
</w:t>
      </w:r>
    </w:p>
    <w:p>
      <w:pPr>
        <w:spacing w:after="0"/>
        <w:ind w:left="0"/>
        <w:jc w:val="left"/>
      </w:pPr>
      <w:r>
        <w:rPr>
          <w:rFonts w:ascii="Times New Roman"/>
          <w:b/>
          <w:i w:val="false"/>
          <w:color w:val="000000"/>
        </w:rPr>
        <w:t xml:space="preserve"> Ұлттық бірыңғай тестілеуді өткізу және "Ұлттық бірыңғай тестілеу тапсырғаны туралы сертификат беру" мемлекеттік көрсетілетін қызмет қағидалары</w:t>
      </w:r>
    </w:p>
    <w:p>
      <w:pPr>
        <w:spacing w:after="0"/>
        <w:ind w:left="0"/>
        <w:jc w:val="both"/>
      </w:pPr>
      <w:r>
        <w:rPr>
          <w:rFonts w:ascii="Times New Roman"/>
          <w:b w:val="false"/>
          <w:i w:val="false"/>
          <w:color w:val="ff0000"/>
          <w:sz w:val="28"/>
        </w:rPr>
        <w:t xml:space="preserve">
      Ескерту. Қағиданың тақырыбы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ff0000"/>
          <w:sz w:val="28"/>
        </w:rPr>
        <w:t xml:space="preserve">
      Ескерту. Қағида жаңа редакцияда – ҚР Білім және ғылым министрінің м.а. 30.11.2018 </w:t>
      </w:r>
      <w:r>
        <w:rPr>
          <w:rFonts w:ascii="Times New Roman"/>
          <w:b w:val="false"/>
          <w:i w:val="false"/>
          <w:color w:val="ff0000"/>
          <w:sz w:val="28"/>
        </w:rPr>
        <w:t>№ 658</w:t>
      </w:r>
      <w:r>
        <w:rPr>
          <w:rFonts w:ascii="Times New Roman"/>
          <w:b w:val="false"/>
          <w:i w:val="false"/>
          <w:color w:val="ff0000"/>
          <w:sz w:val="28"/>
        </w:rPr>
        <w:t xml:space="preserve"> (алғашқы ресми жарияланған күнінен кейін қолданысқа енгізіледі) бұйрығымен.</w:t>
      </w:r>
    </w:p>
    <w:p>
      <w:pPr>
        <w:spacing w:after="0"/>
        <w:ind w:left="0"/>
        <w:jc w:val="left"/>
      </w:pPr>
      <w:r>
        <w:rPr>
          <w:rFonts w:ascii="Times New Roman"/>
          <w:b/>
          <w:i w:val="false"/>
          <w:color w:val="000000"/>
        </w:rPr>
        <w:t xml:space="preserve">  1-тарау. Жалпы ережелер</w:t>
      </w:r>
    </w:p>
    <w:p>
      <w:pPr>
        <w:spacing w:after="0"/>
        <w:ind w:left="0"/>
        <w:jc w:val="left"/>
      </w:pPr>
    </w:p>
    <w:p>
      <w:pPr>
        <w:spacing w:after="0"/>
        <w:ind w:left="0"/>
        <w:jc w:val="both"/>
      </w:pPr>
      <w:r>
        <w:rPr>
          <w:rFonts w:ascii="Times New Roman"/>
          <w:b w:val="false"/>
          <w:i w:val="false"/>
          <w:color w:val="000000"/>
          <w:sz w:val="28"/>
        </w:rPr>
        <w:t xml:space="preserve">
      1. Осы Ұлттық бірыңғай тестілеуді өткізу және "Ұлттық бірыңғай тестілеу тапсырғаны туралы сертификат беру" мемлекеттік көрсетілетін қызметті бекіту қағидалары (бұдан әрі - Қағидалар) "Білім туралы" 2007 жылғы 27 шілдедегі Қазақстан Республикасы Заңының 5-бабының </w:t>
      </w:r>
      <w:r>
        <w:rPr>
          <w:rFonts w:ascii="Times New Roman"/>
          <w:b w:val="false"/>
          <w:i w:val="false"/>
          <w:color w:val="000000"/>
          <w:sz w:val="28"/>
        </w:rPr>
        <w:t>12) тармақшасына</w:t>
      </w:r>
      <w:r>
        <w:rPr>
          <w:rFonts w:ascii="Times New Roman"/>
          <w:b w:val="false"/>
          <w:i w:val="false"/>
          <w:color w:val="000000"/>
          <w:sz w:val="28"/>
        </w:rPr>
        <w:t xml:space="preserve"> және "Мемлекеттік көрсетілетін қызметтер туралы" 2013 жылғы 15 сәуірдегі Қазақстан Республикасы Заңының </w:t>
      </w:r>
      <w:r>
        <w:rPr>
          <w:rFonts w:ascii="Times New Roman"/>
          <w:b w:val="false"/>
          <w:i w:val="false"/>
          <w:color w:val="000000"/>
          <w:sz w:val="28"/>
        </w:rPr>
        <w:t>10-бабының</w:t>
      </w:r>
      <w:r>
        <w:rPr>
          <w:rFonts w:ascii="Times New Roman"/>
          <w:b w:val="false"/>
          <w:i w:val="false"/>
          <w:color w:val="000000"/>
          <w:sz w:val="28"/>
        </w:rPr>
        <w:t xml:space="preserve"> 1) тармақшасына, сондай-ақ Қазақстан Республикасы Білім және ғылым министрлігінің 2018 жылғы 31 қазандағы № 600 </w:t>
      </w:r>
      <w:r>
        <w:rPr>
          <w:rFonts w:ascii="Times New Roman"/>
          <w:b w:val="false"/>
          <w:i w:val="false"/>
          <w:color w:val="000000"/>
          <w:sz w:val="28"/>
        </w:rPr>
        <w:t>бұйрығымен</w:t>
      </w:r>
      <w:r>
        <w:rPr>
          <w:rFonts w:ascii="Times New Roman"/>
          <w:b w:val="false"/>
          <w:i w:val="false"/>
          <w:color w:val="000000"/>
          <w:sz w:val="28"/>
        </w:rPr>
        <w:t xml:space="preserve"> бекітілген Жоғары білімнің білім беру бағдарламаларын іске асыратын білім беру ұйымдарына оқуға қабылдаудың үлгілік қағидаларына (Нормативтік құқықтық актілерді мемлекеттік тіркеу тізілімінде № 17450 болып тіркелген) (бұдан әрі - Үлгілік қағидалар) сәйкес әзірленді және ұлттық бірыңғай тестілеуді (бұдан әрі - ҰБТ) өткізу және мемлекеттік көрсетілетін қызмет тәртібін белгілейді.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2. Осы қағидаларда мынада ұғымдар пайдаланылады:</w:t>
      </w:r>
    </w:p>
    <w:p>
      <w:pPr>
        <w:spacing w:after="0"/>
        <w:ind w:left="0"/>
        <w:jc w:val="both"/>
      </w:pPr>
      <w:r>
        <w:rPr>
          <w:rFonts w:ascii="Times New Roman"/>
          <w:b w:val="false"/>
          <w:i w:val="false"/>
          <w:color w:val="000000"/>
          <w:sz w:val="28"/>
        </w:rPr>
        <w:t>
      1) ақпараттық парақ - ҰБТ өткізу пунктінде (бұдан әрі - ҰБТӨП) немесе базалық жоғары оқу орны (бұдан әрі - ЖОО), сондай-ақ республикалық бюджет қаражаты есебінен білім беру грантын беру конкурсына қатысу үшін өтініш беру кезінде жоғары оқу орнының қабылдау комиссиясы беретін, таңдаған бейіндік пәндер комбинациясына сәйкес берілетін парақ. Ақпараттық парақ: білім беру бағдарламалар топтарының тізбесі, ағымдағы жылы бөлінген білім беру гранттарының саны және өткен жылғы білім беру гранттарын тағайындау конкурсының нәтижелері туралы ақпаратты қамтиды;</w:t>
      </w:r>
    </w:p>
    <w:p>
      <w:pPr>
        <w:spacing w:after="0"/>
        <w:ind w:left="0"/>
        <w:jc w:val="both"/>
      </w:pPr>
      <w:r>
        <w:rPr>
          <w:rFonts w:ascii="Times New Roman"/>
          <w:b w:val="false"/>
          <w:i w:val="false"/>
          <w:color w:val="000000"/>
          <w:sz w:val="28"/>
        </w:rPr>
        <w:t>
      2) арнайы пән - қысқартылған оқыту мерзімдерін көздейтін жоғары білімі бар кадрларды даярлаудың ұқсас бағыттары бойынша техникалық және кәсіптік, орта білімнен кейінгі білім беру бағдарламаларының арнайы пәндері бойынша білімі мен құзыретін бағалауға бағытталған пән;</w:t>
      </w:r>
    </w:p>
    <w:p>
      <w:pPr>
        <w:spacing w:after="0"/>
        <w:ind w:left="0"/>
        <w:jc w:val="both"/>
      </w:pPr>
      <w:r>
        <w:rPr>
          <w:rFonts w:ascii="Times New Roman"/>
          <w:b w:val="false"/>
          <w:i w:val="false"/>
          <w:color w:val="000000"/>
          <w:sz w:val="28"/>
        </w:rPr>
        <w:t>
      3) базалық жоғары оқу орындары - ҰБТ-ны өткізуді жүзеге асыратын ЖОО-лар;</w:t>
      </w:r>
    </w:p>
    <w:p>
      <w:pPr>
        <w:spacing w:after="0"/>
        <w:ind w:left="0"/>
        <w:jc w:val="both"/>
      </w:pPr>
      <w:r>
        <w:rPr>
          <w:rFonts w:ascii="Times New Roman"/>
          <w:b w:val="false"/>
          <w:i w:val="false"/>
          <w:color w:val="000000"/>
          <w:sz w:val="28"/>
        </w:rPr>
        <w:t>
      4) базалық ЖОО-лардың қабылдау комиссиясы - ҰБТ-ны өткізуді жүзеге асыратын ЖОО жанындағы комиссия;</w:t>
      </w:r>
    </w:p>
    <w:p>
      <w:pPr>
        <w:spacing w:after="0"/>
        <w:ind w:left="0"/>
        <w:jc w:val="both"/>
      </w:pPr>
      <w:r>
        <w:rPr>
          <w:rFonts w:ascii="Times New Roman"/>
          <w:b w:val="false"/>
          <w:i w:val="false"/>
          <w:color w:val="000000"/>
          <w:sz w:val="28"/>
        </w:rPr>
        <w:t>
      5) бейіндік пән - таңдаған оқу бейініне сәйкес терең академиялық білімінің тұрақтылығын анықтайтын, пән саласындағы білім мен құзыретті толық бағалауға бағытталған оқу пәні;</w:t>
      </w:r>
    </w:p>
    <w:p>
      <w:pPr>
        <w:spacing w:after="0"/>
        <w:ind w:left="0"/>
        <w:jc w:val="both"/>
      </w:pPr>
      <w:r>
        <w:rPr>
          <w:rFonts w:ascii="Times New Roman"/>
          <w:b w:val="false"/>
          <w:i w:val="false"/>
          <w:color w:val="000000"/>
          <w:sz w:val="28"/>
        </w:rPr>
        <w:t>
      6) жалпы кәсіптік пән - қысқартылған оқыту мерзімдерін көздейтін жоғары білімі бар кадрларды даярлаудың ұқсас бағыттары бойынша техникалық және кәсіптік, орта білімнен кейінгі білім беру бағдарламаларының жалпы кәсіптік пәндері бойынша білімі мен құзыретті бағалауға бағытталған пән;</w:t>
      </w:r>
    </w:p>
    <w:p>
      <w:pPr>
        <w:spacing w:after="0"/>
        <w:ind w:left="0"/>
        <w:jc w:val="both"/>
      </w:pPr>
      <w:r>
        <w:rPr>
          <w:rFonts w:ascii="Times New Roman"/>
          <w:b w:val="false"/>
          <w:i w:val="false"/>
          <w:color w:val="000000"/>
          <w:sz w:val="28"/>
        </w:rPr>
        <w:t>
      7) жауап парағы - түсуші тест тапсырмаларының жауаптарын белгілейтін ҰБТ нәтижелерін бағалауға арналған арнайы бланк;</w:t>
      </w:r>
    </w:p>
    <w:p>
      <w:pPr>
        <w:spacing w:after="0"/>
        <w:ind w:left="0"/>
        <w:jc w:val="both"/>
      </w:pPr>
      <w:r>
        <w:rPr>
          <w:rFonts w:ascii="Times New Roman"/>
          <w:b w:val="false"/>
          <w:i w:val="false"/>
          <w:color w:val="000000"/>
          <w:sz w:val="28"/>
        </w:rPr>
        <w:t>
      8) жауап парақтарының көшірмесі - тестілеу нәтижелерін бағалауға арналған құжат болып табылмайтын ҰБТ-дан кейін балдарды өз бетінше санауға арналған бланк;</w:t>
      </w:r>
    </w:p>
    <w:p>
      <w:pPr>
        <w:spacing w:after="0"/>
        <w:ind w:left="0"/>
        <w:jc w:val="both"/>
      </w:pPr>
      <w:r>
        <w:rPr>
          <w:rFonts w:ascii="Times New Roman"/>
          <w:b w:val="false"/>
          <w:i w:val="false"/>
          <w:color w:val="000000"/>
          <w:sz w:val="28"/>
        </w:rPr>
        <w:t>
      9) желілік ЖОО-лар - ҰБТ-ға қатысу үшін құжаттарды қабылдауды жүзеге асыратын ЖОО-лар;</w:t>
      </w:r>
    </w:p>
    <w:p>
      <w:pPr>
        <w:spacing w:after="0"/>
        <w:ind w:left="0"/>
        <w:jc w:val="both"/>
      </w:pPr>
      <w:r>
        <w:rPr>
          <w:rFonts w:ascii="Times New Roman"/>
          <w:b w:val="false"/>
          <w:i w:val="false"/>
          <w:color w:val="000000"/>
          <w:sz w:val="28"/>
        </w:rPr>
        <w:t>
      10) желілік ЖОО-лардың қабылдау комиссиясы - ҰБТ-ға қатысу үшін түсушілерден құжаттарды қабылдауды жүзеге асыратын ЖОО жанындағы комиссия;</w:t>
      </w:r>
    </w:p>
    <w:p>
      <w:pPr>
        <w:spacing w:after="0"/>
        <w:ind w:left="0"/>
        <w:jc w:val="both"/>
      </w:pPr>
      <w:r>
        <w:rPr>
          <w:rFonts w:ascii="Times New Roman"/>
          <w:b w:val="false"/>
          <w:i w:val="false"/>
          <w:color w:val="000000"/>
          <w:sz w:val="28"/>
        </w:rPr>
        <w:t>
      11) нұсқаларды тарату парағы - қысқартылған оқыту мерзімдерін көздейтін жоғары білімнің білім беру бағдарламаларына оқуға түсушілер үшін кітапша нұсқасының аудиториядағы белгілі бір орын нөміріне бекітілгендігі туралы ақпаратты қамтитын парақ;</w:t>
      </w:r>
    </w:p>
    <w:p>
      <w:pPr>
        <w:spacing w:after="0"/>
        <w:ind w:left="0"/>
        <w:jc w:val="both"/>
      </w:pPr>
      <w:r>
        <w:rPr>
          <w:rFonts w:ascii="Times New Roman"/>
          <w:b w:val="false"/>
          <w:i w:val="false"/>
          <w:color w:val="000000"/>
          <w:sz w:val="28"/>
        </w:rPr>
        <w:t>
      12) отырғызу парағы - түсушілерді аудиторияда орындар бойынша бөлу парағы;</w:t>
      </w:r>
    </w:p>
    <w:p>
      <w:pPr>
        <w:spacing w:after="0"/>
        <w:ind w:left="0"/>
        <w:jc w:val="both"/>
      </w:pPr>
      <w:r>
        <w:rPr>
          <w:rFonts w:ascii="Times New Roman"/>
          <w:b w:val="false"/>
          <w:i w:val="false"/>
          <w:color w:val="000000"/>
          <w:sz w:val="28"/>
        </w:rPr>
        <w:t>
      13) ҰБТ - жоғары және (немесе) жоғары оқу орнынан кейінгі білім беру ұйымдарына түсуге арналған іріктеу емтихандарының бір нысаны;</w:t>
      </w:r>
    </w:p>
    <w:p>
      <w:pPr>
        <w:spacing w:after="0"/>
        <w:ind w:left="0"/>
        <w:jc w:val="both"/>
      </w:pPr>
      <w:r>
        <w:rPr>
          <w:rFonts w:ascii="Times New Roman"/>
          <w:b w:val="false"/>
          <w:i w:val="false"/>
          <w:color w:val="000000"/>
          <w:sz w:val="28"/>
        </w:rPr>
        <w:t>
      14) ҰБТӨП - ҰБТ өткізу пункті;</w:t>
      </w:r>
    </w:p>
    <w:p>
      <w:pPr>
        <w:spacing w:after="0"/>
        <w:ind w:left="0"/>
        <w:jc w:val="both"/>
      </w:pPr>
      <w:r>
        <w:rPr>
          <w:rFonts w:ascii="Times New Roman"/>
          <w:b w:val="false"/>
          <w:i w:val="false"/>
          <w:color w:val="000000"/>
          <w:sz w:val="28"/>
        </w:rPr>
        <w:t>
      15) шекті балл - тестілеудің әрбір пәні мен барлық пәндер немесе пәндер бойынша және кейбір ЖОО-лар мен жекелеген білім беру бағдарламалары топтары үшін Үлгілік қағидалармен белгіленген, республикалық бюджет немесе жергілікті бюджет қаражаты есебінен білім беру грантын беру конкурсына қатысу немесе ЖОО-ға ақылы негізде оқуға қабылдау үшін белгіленген балдардың минималды жиынтығы;</w:t>
      </w:r>
    </w:p>
    <w:p>
      <w:pPr>
        <w:spacing w:after="0"/>
        <w:ind w:left="0"/>
        <w:jc w:val="both"/>
      </w:pPr>
      <w:r>
        <w:rPr>
          <w:rFonts w:ascii="Times New Roman"/>
          <w:b w:val="false"/>
          <w:i w:val="false"/>
          <w:color w:val="000000"/>
          <w:sz w:val="28"/>
        </w:rPr>
        <w:t>
      16) электрондық сертификат - Ұлттық тестілеу орталығының сайтында жарияланатын ҰБТ балдарын ресми растайтын үміткердің бірегей деректері бар электрондық құжат (бұдан әрі - сертификат).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14" w:id="3"/>
    <w:p>
      <w:pPr>
        <w:spacing w:after="0"/>
        <w:ind w:left="0"/>
        <w:jc w:val="both"/>
      </w:pPr>
      <w:r>
        <w:rPr>
          <w:rFonts w:ascii="Times New Roman"/>
          <w:b w:val="false"/>
          <w:i w:val="false"/>
          <w:color w:val="000000"/>
          <w:sz w:val="28"/>
        </w:rPr>
        <w:t>
      3. ҰБТ:</w:t>
      </w:r>
    </w:p>
    <w:bookmarkEnd w:id="3"/>
    <w:p>
      <w:pPr>
        <w:spacing w:after="0"/>
        <w:ind w:left="0"/>
        <w:jc w:val="both"/>
      </w:pPr>
      <w:r>
        <w:rPr>
          <w:rFonts w:ascii="Times New Roman"/>
          <w:b w:val="false"/>
          <w:i w:val="false"/>
          <w:color w:val="000000"/>
          <w:sz w:val="28"/>
        </w:rPr>
        <w:t>
      1) қалауы бойынша ЖОО-ға ақылы негізде оқуға қабылдану үшін орта білім беру ұйымдарының бітіруші 11 (12) сынып оқушыларына;</w:t>
      </w:r>
    </w:p>
    <w:p>
      <w:pPr>
        <w:spacing w:after="0"/>
        <w:ind w:left="0"/>
        <w:jc w:val="both"/>
      </w:pPr>
      <w:r>
        <w:rPr>
          <w:rFonts w:ascii="Times New Roman"/>
          <w:b w:val="false"/>
          <w:i w:val="false"/>
          <w:color w:val="000000"/>
          <w:sz w:val="28"/>
        </w:rPr>
        <w:t>
      2) қалауы бойынша республикалық бюджет немесе жергілікті бюджет қаражаты есебінен білім беру грантын беру конкурсына қатысу үшін немесе ЖОО-ға ақылы негізде оқуға қабылдану үшін немесе республикалық бюджет қаражаты есебінен мемлекеттік білім беру тапсырысы бойынша білім алу үшін орта білім беру ұйымдарының ағымдағы жылғы бітірушілеріне;</w:t>
      </w:r>
    </w:p>
    <w:p>
      <w:pPr>
        <w:spacing w:after="0"/>
        <w:ind w:left="0"/>
        <w:jc w:val="both"/>
      </w:pPr>
      <w:r>
        <w:rPr>
          <w:rFonts w:ascii="Times New Roman"/>
          <w:b w:val="false"/>
          <w:i w:val="false"/>
          <w:color w:val="000000"/>
          <w:sz w:val="28"/>
        </w:rPr>
        <w:t>
      3) республикалық бюджет немесе жергілікті бюджет қаражаты есебінен білім беру грантын беру конкурсына қатысу немесе ЖОО-ға ақылы негізде оқуға қабылдану үшін орта білім беру ұйымдарының өткен жылғы бітірушілері мен техникалық және кәсіптік немесе орта білімнен кейінгі білім беру ұйымдарының бітірушілеріне;</w:t>
      </w:r>
    </w:p>
    <w:p>
      <w:pPr>
        <w:spacing w:after="0"/>
        <w:ind w:left="0"/>
        <w:jc w:val="both"/>
      </w:pPr>
      <w:r>
        <w:rPr>
          <w:rFonts w:ascii="Times New Roman"/>
          <w:b w:val="false"/>
          <w:i w:val="false"/>
          <w:color w:val="000000"/>
          <w:sz w:val="28"/>
        </w:rPr>
        <w:t xml:space="preserve">
      4) республикалық бюджет немесе жергілікті бюджет қаражаты есебінен білім беру грантын беру конкурсына қатысу үшін жоғары білімнің қысқартылған оқыту мерзімдерін көздейтін білім беру бағдарламалары бойынша оқуға түсетін техникалық және кәсіптік немесе орта білімнен кейінгі білім беру ұйымдарының бітірушілеріне; </w:t>
      </w:r>
    </w:p>
    <w:p>
      <w:pPr>
        <w:spacing w:after="0"/>
        <w:ind w:left="0"/>
        <w:jc w:val="both"/>
      </w:pPr>
      <w:r>
        <w:rPr>
          <w:rFonts w:ascii="Times New Roman"/>
          <w:b w:val="false"/>
          <w:i w:val="false"/>
          <w:color w:val="000000"/>
          <w:sz w:val="28"/>
        </w:rPr>
        <w:t>
      5) республикалық бюджет немесе жергілікті бюджет қаражаты есебінен білім беру грантын беру конкурсына қатысу үшін немесе ЖОО-ға ақылы негізде оқуға қабылдану үшін халықаралық алмасу желісі бойынша шетелде білім алған орта білім беру ұйымдарының бітірушілері мен шетелде білім алған, Қазақстан Республикасының азаматы болып табылмайтын, ұлты қазақ адамдарға;</w:t>
      </w:r>
    </w:p>
    <w:p>
      <w:pPr>
        <w:spacing w:after="0"/>
        <w:ind w:left="0"/>
        <w:jc w:val="both"/>
      </w:pPr>
      <w:r>
        <w:rPr>
          <w:rFonts w:ascii="Times New Roman"/>
          <w:b w:val="false"/>
          <w:i w:val="false"/>
          <w:color w:val="000000"/>
          <w:sz w:val="28"/>
        </w:rPr>
        <w:t>
      6) ЖОО-ға күндізгі оқу бөліміне ақылы негізде қабылдау үшін ҰБТ нәтижесі бойынша шекті балл алмаған тұлғаларды күнтізбелік жылы ақылы негізде одан әрі қабылдау үшін;</w:t>
      </w:r>
    </w:p>
    <w:p>
      <w:pPr>
        <w:spacing w:after="0"/>
        <w:ind w:left="0"/>
        <w:jc w:val="both"/>
      </w:pPr>
      <w:r>
        <w:rPr>
          <w:rFonts w:ascii="Times New Roman"/>
          <w:b w:val="false"/>
          <w:i w:val="false"/>
          <w:color w:val="000000"/>
          <w:sz w:val="28"/>
        </w:rPr>
        <w:t>
      7) ЖОО-ға ақылы негізде шығармашылық дайындықты талап ететін білім беру бағдарламалары тобы бойынша білім алушы және басқа білім беру бағдарламалары тобына ауысуға ниет білдірген тұлғаларға өткізіледі.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3-тармаққа өзгеріс енгізілді – ҚР Білім және ғылым министрінің м.а. 15.03.2019 </w:t>
      </w:r>
      <w:r>
        <w:rPr>
          <w:rFonts w:ascii="Times New Roman"/>
          <w:b w:val="false"/>
          <w:i w:val="false"/>
          <w:color w:val="000000"/>
          <w:sz w:val="28"/>
        </w:rPr>
        <w:t>№ 116</w:t>
      </w:r>
      <w:r>
        <w:rPr>
          <w:rFonts w:ascii="Times New Roman"/>
          <w:b w:val="false"/>
          <w:i w:val="false"/>
          <w:color w:val="ff0000"/>
          <w:sz w:val="28"/>
        </w:rPr>
        <w:t xml:space="preserve"> (алғашқы ресми жарияланған күнінен кейін қолданысқа енгізіледі);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бұйрықтарымен.</w:t>
      </w:r>
      <w:r>
        <w:br/>
      </w:r>
      <w:r>
        <w:rPr>
          <w:rFonts w:ascii="Times New Roman"/>
          <w:b w:val="false"/>
          <w:i w:val="false"/>
          <w:color w:val="000000"/>
          <w:sz w:val="28"/>
        </w:rPr>
        <w:t>
</w:t>
      </w:r>
    </w:p>
    <w:bookmarkStart w:name="z15" w:id="4"/>
    <w:p>
      <w:pPr>
        <w:spacing w:after="0"/>
        <w:ind w:left="0"/>
        <w:jc w:val="left"/>
      </w:pPr>
      <w:r>
        <w:rPr>
          <w:rFonts w:ascii="Times New Roman"/>
          <w:b/>
          <w:i w:val="false"/>
          <w:color w:val="000000"/>
        </w:rPr>
        <w:t xml:space="preserve"> 2-тарау. ҰБТ өткізу тәртібі</w:t>
      </w:r>
    </w:p>
    <w:bookmarkEnd w:id="4"/>
    <w:bookmarkStart w:name="z16" w:id="5"/>
    <w:p>
      <w:pPr>
        <w:spacing w:after="0"/>
        <w:ind w:left="0"/>
        <w:jc w:val="left"/>
      </w:pPr>
      <w:r>
        <w:rPr>
          <w:rFonts w:ascii="Times New Roman"/>
          <w:b/>
          <w:i w:val="false"/>
          <w:color w:val="000000"/>
        </w:rPr>
        <w:t xml:space="preserve"> 1-параграф. ҰБТ-ға қатысу үшін құжаттар қабылдау</w:t>
      </w:r>
    </w:p>
    <w:bookmarkEnd w:id="5"/>
    <w:p>
      <w:pPr>
        <w:spacing w:after="0"/>
        <w:ind w:left="0"/>
        <w:jc w:val="left"/>
      </w:pPr>
    </w:p>
    <w:p>
      <w:pPr>
        <w:spacing w:after="0"/>
        <w:ind w:left="0"/>
        <w:jc w:val="both"/>
      </w:pPr>
      <w:r>
        <w:rPr>
          <w:rFonts w:ascii="Times New Roman"/>
          <w:b w:val="false"/>
          <w:i w:val="false"/>
          <w:color w:val="000000"/>
          <w:sz w:val="28"/>
        </w:rPr>
        <w:t xml:space="preserve">
      4. ҰБТ-ға қатысу үшін өтініш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немесе "Білім беру ұйымдары білім беру қызметінде пайдаланатын қатаң есептіліктегі құжаттардың нысанын бекіту туралы" Қазақстан Республикасы Білім және ғылым министрінің 2007 жылғы 23 қазандағы № 502 </w:t>
      </w:r>
      <w:r>
        <w:rPr>
          <w:rFonts w:ascii="Times New Roman"/>
          <w:b w:val="false"/>
          <w:i w:val="false"/>
          <w:color w:val="000000"/>
          <w:sz w:val="28"/>
        </w:rPr>
        <w:t>бұйрығымен</w:t>
      </w:r>
      <w:r>
        <w:rPr>
          <w:rFonts w:ascii="Times New Roman"/>
          <w:b w:val="false"/>
          <w:i w:val="false"/>
          <w:color w:val="000000"/>
          <w:sz w:val="28"/>
        </w:rPr>
        <w:t xml:space="preserve"> (Нормативтік құқықтық актілерді мемлекеттік тіркеу тізілімінде № 4991 болып тіркелген) (бұдан әрі - № 502 бұйрық) бекітілген нысан бойынша белгіленген үлгіде келесі мерзімдерде:</w:t>
      </w:r>
    </w:p>
    <w:p>
      <w:pPr>
        <w:spacing w:after="0"/>
        <w:ind w:left="0"/>
        <w:jc w:val="both"/>
      </w:pPr>
      <w:r>
        <w:rPr>
          <w:rFonts w:ascii="Times New Roman"/>
          <w:b w:val="false"/>
          <w:i w:val="false"/>
          <w:color w:val="000000"/>
          <w:sz w:val="28"/>
        </w:rPr>
        <w:t xml:space="preserve">
      1) күнтізбелік жылғы 1 және 15 желтоқсан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1), 6) және 7) тармақшаларында көрсетілген адамдар үшін;</w:t>
      </w:r>
    </w:p>
    <w:p>
      <w:pPr>
        <w:spacing w:after="0"/>
        <w:ind w:left="0"/>
        <w:jc w:val="both"/>
      </w:pPr>
      <w:r>
        <w:rPr>
          <w:rFonts w:ascii="Times New Roman"/>
          <w:b w:val="false"/>
          <w:i w:val="false"/>
          <w:color w:val="000000"/>
          <w:sz w:val="28"/>
        </w:rPr>
        <w:t xml:space="preserve">
      2) күнтізбелік жылғы 1 және 15 ақпан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1) және 6) тармақшаларында көрсетілген адамдар үшін;</w:t>
      </w:r>
    </w:p>
    <w:p>
      <w:pPr>
        <w:spacing w:after="0"/>
        <w:ind w:left="0"/>
        <w:jc w:val="both"/>
      </w:pPr>
      <w:r>
        <w:rPr>
          <w:rFonts w:ascii="Times New Roman"/>
          <w:b w:val="false"/>
          <w:i w:val="false"/>
          <w:color w:val="000000"/>
          <w:sz w:val="28"/>
        </w:rPr>
        <w:t xml:space="preserve">
      3) күнтізбелік жылғы 1 мен 30 сәуір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2), 3), 4) және 6) тармақшаларында көрсетілген адамдар үшін;</w:t>
      </w:r>
    </w:p>
    <w:p>
      <w:pPr>
        <w:spacing w:after="0"/>
        <w:ind w:left="0"/>
        <w:jc w:val="both"/>
      </w:pPr>
      <w:r>
        <w:rPr>
          <w:rFonts w:ascii="Times New Roman"/>
          <w:b w:val="false"/>
          <w:i w:val="false"/>
          <w:color w:val="000000"/>
          <w:sz w:val="28"/>
        </w:rPr>
        <w:t xml:space="preserve">
      4) күнтізбелік жылғы 1 сәуір мен 5 мамыр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5) тармақшасында көрсетілген адамдар үшін;</w:t>
      </w:r>
    </w:p>
    <w:p>
      <w:pPr>
        <w:spacing w:after="0"/>
        <w:ind w:left="0"/>
        <w:jc w:val="both"/>
      </w:pPr>
      <w:r>
        <w:rPr>
          <w:rFonts w:ascii="Times New Roman"/>
          <w:b w:val="false"/>
          <w:i w:val="false"/>
          <w:color w:val="000000"/>
          <w:sz w:val="28"/>
        </w:rPr>
        <w:t xml:space="preserve">
      5) күнтізбелік жылғы 25 шілде мен 1 тамыз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2), 3), 5), 6) және 7) тармақшаларында көрсетілген адамдар үшін өткізіледі.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5. Осы Қағидалардың 4-тармағының 1) және 2) тармақшаларында көрсетілген тұлғалар ҰБТ-ға қатысу үшін ҰБТӨП-ке мынадай құжаттарды:</w:t>
      </w:r>
    </w:p>
    <w:p>
      <w:pPr>
        <w:spacing w:after="0"/>
        <w:ind w:left="0"/>
        <w:jc w:val="both"/>
      </w:pPr>
      <w:r>
        <w:rPr>
          <w:rFonts w:ascii="Times New Roman"/>
          <w:b w:val="false"/>
          <w:i w:val="false"/>
          <w:color w:val="000000"/>
          <w:sz w:val="28"/>
        </w:rPr>
        <w:t xml:space="preserve">
      1)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немесе № 502 </w:t>
      </w:r>
      <w:r>
        <w:rPr>
          <w:rFonts w:ascii="Times New Roman"/>
          <w:b w:val="false"/>
          <w:i w:val="false"/>
          <w:color w:val="000000"/>
          <w:sz w:val="28"/>
        </w:rPr>
        <w:t>бұйрықпен</w:t>
      </w:r>
      <w:r>
        <w:rPr>
          <w:rFonts w:ascii="Times New Roman"/>
          <w:b w:val="false"/>
          <w:i w:val="false"/>
          <w:color w:val="000000"/>
          <w:sz w:val="28"/>
        </w:rPr>
        <w:t xml:space="preserve"> бекітілген нысан бойынша белгіленген үлгідегі, жеке басын куәландыратын құжат бойынша толтырылған өтінішті;</w:t>
      </w:r>
    </w:p>
    <w:p>
      <w:pPr>
        <w:spacing w:after="0"/>
        <w:ind w:left="0"/>
        <w:jc w:val="both"/>
      </w:pPr>
      <w:r>
        <w:rPr>
          <w:rFonts w:ascii="Times New Roman"/>
          <w:b w:val="false"/>
          <w:i w:val="false"/>
          <w:color w:val="000000"/>
          <w:sz w:val="28"/>
        </w:rPr>
        <w:t>
      2) 3 x 4 сантиметр көлеміндегі екі фотосуретті;</w:t>
      </w:r>
    </w:p>
    <w:p>
      <w:pPr>
        <w:spacing w:after="0"/>
        <w:ind w:left="0"/>
        <w:jc w:val="both"/>
      </w:pPr>
      <w:r>
        <w:rPr>
          <w:rFonts w:ascii="Times New Roman"/>
          <w:b w:val="false"/>
          <w:i w:val="false"/>
          <w:color w:val="000000"/>
          <w:sz w:val="28"/>
        </w:rPr>
        <w:t>
      3) жеке басын куәландыратын құжаттың көшірмесін;</w:t>
      </w:r>
    </w:p>
    <w:p>
      <w:pPr>
        <w:spacing w:after="0"/>
        <w:ind w:left="0"/>
        <w:jc w:val="both"/>
      </w:pPr>
      <w:r>
        <w:rPr>
          <w:rFonts w:ascii="Times New Roman"/>
          <w:b w:val="false"/>
          <w:i w:val="false"/>
          <w:color w:val="000000"/>
          <w:sz w:val="28"/>
        </w:rPr>
        <w:t>
      Бұл ретте жасы 16-ға толмаған және жеке басын куәландыратын құжаты жоқ адамдар туу туралы куәлігінің көшірмесін тапсырады.</w:t>
      </w:r>
    </w:p>
    <w:p>
      <w:pPr>
        <w:spacing w:after="0"/>
        <w:ind w:left="0"/>
        <w:jc w:val="both"/>
      </w:pPr>
      <w:r>
        <w:rPr>
          <w:rFonts w:ascii="Times New Roman"/>
          <w:b w:val="false"/>
          <w:i w:val="false"/>
          <w:color w:val="000000"/>
          <w:sz w:val="28"/>
        </w:rPr>
        <w:t>
      4) тестілеуге қатысу үшін ақы төлегені туралы түбіртекті;</w:t>
      </w:r>
    </w:p>
    <w:p>
      <w:pPr>
        <w:spacing w:after="0"/>
        <w:ind w:left="0"/>
        <w:jc w:val="both"/>
      </w:pPr>
      <w:r>
        <w:rPr>
          <w:rFonts w:ascii="Times New Roman"/>
          <w:b w:val="false"/>
          <w:i w:val="false"/>
          <w:color w:val="000000"/>
          <w:sz w:val="28"/>
        </w:rPr>
        <w:t xml:space="preserve">
      5) осы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өзі білім алатын орта білім беру ұйымының анықтамасын тапсырады.</w:t>
      </w:r>
    </w:p>
    <w:p>
      <w:pPr>
        <w:spacing w:after="0"/>
        <w:ind w:left="0"/>
        <w:jc w:val="both"/>
      </w:pPr>
      <w:r>
        <w:rPr>
          <w:rFonts w:ascii="Times New Roman"/>
          <w:b w:val="false"/>
          <w:i w:val="false"/>
          <w:color w:val="000000"/>
          <w:sz w:val="28"/>
        </w:rPr>
        <w:t>
      Оқуға түсушілер қалауы бойынша онлайн режімінде өтініш береді.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6. Осы Қағидалардың </w:t>
      </w:r>
      <w:r>
        <w:rPr>
          <w:rFonts w:ascii="Times New Roman"/>
          <w:b w:val="false"/>
          <w:i w:val="false"/>
          <w:color w:val="000000"/>
          <w:sz w:val="28"/>
        </w:rPr>
        <w:t>4-тармағының</w:t>
      </w:r>
      <w:r>
        <w:rPr>
          <w:rFonts w:ascii="Times New Roman"/>
          <w:b w:val="false"/>
          <w:i w:val="false"/>
          <w:color w:val="000000"/>
          <w:sz w:val="28"/>
        </w:rPr>
        <w:t xml:space="preserve"> 1) тармақшасында көрсетілген тұлғалар ҰБТ-ға қатысу үшін желілік ЖОО-ға мынадай құжаттарды:</w:t>
      </w:r>
    </w:p>
    <w:p>
      <w:pPr>
        <w:spacing w:after="0"/>
        <w:ind w:left="0"/>
        <w:jc w:val="both"/>
      </w:pPr>
      <w:r>
        <w:rPr>
          <w:rFonts w:ascii="Times New Roman"/>
          <w:b w:val="false"/>
          <w:i w:val="false"/>
          <w:color w:val="000000"/>
          <w:sz w:val="28"/>
        </w:rPr>
        <w:t xml:space="preserve">
      1)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немесе № 502 </w:t>
      </w:r>
      <w:r>
        <w:rPr>
          <w:rFonts w:ascii="Times New Roman"/>
          <w:b w:val="false"/>
          <w:i w:val="false"/>
          <w:color w:val="000000"/>
          <w:sz w:val="28"/>
        </w:rPr>
        <w:t>бұйрықпен</w:t>
      </w:r>
      <w:r>
        <w:rPr>
          <w:rFonts w:ascii="Times New Roman"/>
          <w:b w:val="false"/>
          <w:i w:val="false"/>
          <w:color w:val="000000"/>
          <w:sz w:val="28"/>
        </w:rPr>
        <w:t xml:space="preserve"> бекітілген нысан бойынша белгіленген үлгідегі, жеке басын куәландыратын құжат бойынша толтырылған өтінішті;</w:t>
      </w:r>
    </w:p>
    <w:p>
      <w:pPr>
        <w:spacing w:after="0"/>
        <w:ind w:left="0"/>
        <w:jc w:val="both"/>
      </w:pPr>
      <w:r>
        <w:rPr>
          <w:rFonts w:ascii="Times New Roman"/>
          <w:b w:val="false"/>
          <w:i w:val="false"/>
          <w:color w:val="000000"/>
          <w:sz w:val="28"/>
        </w:rPr>
        <w:t>
      2) 3 x 4 сантиметр көлеміндегі екі фотосуретті;</w:t>
      </w:r>
    </w:p>
    <w:p>
      <w:pPr>
        <w:spacing w:after="0"/>
        <w:ind w:left="0"/>
        <w:jc w:val="both"/>
      </w:pPr>
      <w:r>
        <w:rPr>
          <w:rFonts w:ascii="Times New Roman"/>
          <w:b w:val="false"/>
          <w:i w:val="false"/>
          <w:color w:val="000000"/>
          <w:sz w:val="28"/>
        </w:rPr>
        <w:t>
      3) жеке басын куәландыратын құжаттың көшірмесін;</w:t>
      </w:r>
    </w:p>
    <w:p>
      <w:pPr>
        <w:spacing w:after="0"/>
        <w:ind w:left="0"/>
        <w:jc w:val="both"/>
      </w:pPr>
      <w:r>
        <w:rPr>
          <w:rFonts w:ascii="Times New Roman"/>
          <w:b w:val="false"/>
          <w:i w:val="false"/>
          <w:color w:val="000000"/>
          <w:sz w:val="28"/>
        </w:rPr>
        <w:t>
      4) тестілеуге қатысу үшін ақы төлегені туралы түбіртекті тапсырады.</w:t>
      </w:r>
    </w:p>
    <w:p>
      <w:pPr>
        <w:spacing w:after="0"/>
        <w:ind w:left="0"/>
        <w:jc w:val="both"/>
      </w:pPr>
      <w:r>
        <w:rPr>
          <w:rFonts w:ascii="Times New Roman"/>
          <w:b w:val="false"/>
          <w:i w:val="false"/>
          <w:color w:val="000000"/>
          <w:sz w:val="28"/>
        </w:rPr>
        <w:t>
      Оқуға түсушілер қалауы бойынша онлайн режімінде өтініш береді.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7. Осы Қағидалардың </w:t>
      </w:r>
      <w:r>
        <w:rPr>
          <w:rFonts w:ascii="Times New Roman"/>
          <w:b w:val="false"/>
          <w:i w:val="false"/>
          <w:color w:val="000000"/>
          <w:sz w:val="28"/>
        </w:rPr>
        <w:t>4-тармағының</w:t>
      </w:r>
      <w:r>
        <w:rPr>
          <w:rFonts w:ascii="Times New Roman"/>
          <w:b w:val="false"/>
          <w:i w:val="false"/>
          <w:color w:val="000000"/>
          <w:sz w:val="28"/>
        </w:rPr>
        <w:t xml:space="preserve"> 1) және 5) тармақшаларында көрсетілген тұлғалар ҰБТ-ға қатысу үшін желілік ЖОО-ларға мынадай құжаттарды:</w:t>
      </w:r>
    </w:p>
    <w:p>
      <w:pPr>
        <w:spacing w:after="0"/>
        <w:ind w:left="0"/>
        <w:jc w:val="both"/>
      </w:pPr>
      <w:r>
        <w:rPr>
          <w:rFonts w:ascii="Times New Roman"/>
          <w:b w:val="false"/>
          <w:i w:val="false"/>
          <w:color w:val="000000"/>
          <w:sz w:val="28"/>
        </w:rPr>
        <w:t xml:space="preserve">
      1)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немесе № 502 </w:t>
      </w:r>
      <w:r>
        <w:rPr>
          <w:rFonts w:ascii="Times New Roman"/>
          <w:b w:val="false"/>
          <w:i w:val="false"/>
          <w:color w:val="000000"/>
          <w:sz w:val="28"/>
        </w:rPr>
        <w:t>бұйрықпен</w:t>
      </w:r>
      <w:r>
        <w:rPr>
          <w:rFonts w:ascii="Times New Roman"/>
          <w:b w:val="false"/>
          <w:i w:val="false"/>
          <w:color w:val="000000"/>
          <w:sz w:val="28"/>
        </w:rPr>
        <w:t xml:space="preserve"> бекітілген нысан бойынша белгіленген үлгідегі, жеке басын куәландыратын құжат бойынша толтырылған өтінішті;</w:t>
      </w:r>
    </w:p>
    <w:p>
      <w:pPr>
        <w:spacing w:after="0"/>
        <w:ind w:left="0"/>
        <w:jc w:val="both"/>
      </w:pPr>
      <w:r>
        <w:rPr>
          <w:rFonts w:ascii="Times New Roman"/>
          <w:b w:val="false"/>
          <w:i w:val="false"/>
          <w:color w:val="000000"/>
          <w:sz w:val="28"/>
        </w:rPr>
        <w:t>
      2) 3 x 4 сантиметр көлеміндегі екі фотосуретті;</w:t>
      </w:r>
    </w:p>
    <w:p>
      <w:pPr>
        <w:spacing w:after="0"/>
        <w:ind w:left="0"/>
        <w:jc w:val="both"/>
      </w:pPr>
      <w:r>
        <w:rPr>
          <w:rFonts w:ascii="Times New Roman"/>
          <w:b w:val="false"/>
          <w:i w:val="false"/>
          <w:color w:val="000000"/>
          <w:sz w:val="28"/>
        </w:rPr>
        <w:t>
      3) жеке басын куәландыратын құжаттың көшірмесін;</w:t>
      </w:r>
    </w:p>
    <w:p>
      <w:pPr>
        <w:spacing w:after="0"/>
        <w:ind w:left="0"/>
        <w:jc w:val="both"/>
      </w:pPr>
      <w:r>
        <w:rPr>
          <w:rFonts w:ascii="Times New Roman"/>
          <w:b w:val="false"/>
          <w:i w:val="false"/>
          <w:color w:val="000000"/>
          <w:sz w:val="28"/>
        </w:rPr>
        <w:t>
      4) тестілеуге қатысу үшін ақы төлегені туралы түбіртекті тапсырады.</w:t>
      </w:r>
    </w:p>
    <w:p>
      <w:pPr>
        <w:spacing w:after="0"/>
        <w:ind w:left="0"/>
        <w:jc w:val="both"/>
      </w:pPr>
      <w:r>
        <w:rPr>
          <w:rFonts w:ascii="Times New Roman"/>
          <w:b w:val="false"/>
          <w:i w:val="false"/>
          <w:color w:val="000000"/>
          <w:sz w:val="28"/>
        </w:rPr>
        <w:t>
      Оқуға түсушілер қалауы бойынша онлайн режімінде өтініш береді.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8. Осы Қағидалардың </w:t>
      </w:r>
      <w:r>
        <w:rPr>
          <w:rFonts w:ascii="Times New Roman"/>
          <w:b w:val="false"/>
          <w:i w:val="false"/>
          <w:color w:val="000000"/>
          <w:sz w:val="28"/>
        </w:rPr>
        <w:t>4-тармағының</w:t>
      </w:r>
      <w:r>
        <w:rPr>
          <w:rFonts w:ascii="Times New Roman"/>
          <w:b w:val="false"/>
          <w:i w:val="false"/>
          <w:color w:val="000000"/>
          <w:sz w:val="28"/>
        </w:rPr>
        <w:t xml:space="preserve"> 3) тармақшасында көрсетілген тұлғалар ҰБТ-ға қатысу үшін ҰБТӨП-ке мынадай құжаттарды:</w:t>
      </w:r>
    </w:p>
    <w:p>
      <w:pPr>
        <w:spacing w:after="0"/>
        <w:ind w:left="0"/>
        <w:jc w:val="both"/>
      </w:pPr>
      <w:r>
        <w:rPr>
          <w:rFonts w:ascii="Times New Roman"/>
          <w:b w:val="false"/>
          <w:i w:val="false"/>
          <w:color w:val="000000"/>
          <w:sz w:val="28"/>
        </w:rPr>
        <w:t xml:space="preserve">
      1)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немесе № 502 </w:t>
      </w:r>
      <w:r>
        <w:rPr>
          <w:rFonts w:ascii="Times New Roman"/>
          <w:b w:val="false"/>
          <w:i w:val="false"/>
          <w:color w:val="000000"/>
          <w:sz w:val="28"/>
        </w:rPr>
        <w:t>бұйрықпен</w:t>
      </w:r>
      <w:r>
        <w:rPr>
          <w:rFonts w:ascii="Times New Roman"/>
          <w:b w:val="false"/>
          <w:i w:val="false"/>
          <w:color w:val="000000"/>
          <w:sz w:val="28"/>
        </w:rPr>
        <w:t xml:space="preserve"> бекітілген нысан бойынша белгіленген үлгідегі, жеке басын куәландыратын құжат бойынша толтырылған өтінішті;</w:t>
      </w:r>
    </w:p>
    <w:p>
      <w:pPr>
        <w:spacing w:after="0"/>
        <w:ind w:left="0"/>
        <w:jc w:val="both"/>
      </w:pPr>
      <w:r>
        <w:rPr>
          <w:rFonts w:ascii="Times New Roman"/>
          <w:b w:val="false"/>
          <w:i w:val="false"/>
          <w:color w:val="000000"/>
          <w:sz w:val="28"/>
        </w:rPr>
        <w:t>
      2) 3 x 4 сантиметр көлеміндегі екі фотосуретті;</w:t>
      </w:r>
    </w:p>
    <w:p>
      <w:pPr>
        <w:spacing w:after="0"/>
        <w:ind w:left="0"/>
        <w:jc w:val="both"/>
      </w:pPr>
      <w:r>
        <w:rPr>
          <w:rFonts w:ascii="Times New Roman"/>
          <w:b w:val="false"/>
          <w:i w:val="false"/>
          <w:color w:val="000000"/>
          <w:sz w:val="28"/>
        </w:rPr>
        <w:t>
      3) жеке басын куәландыратын құжаттың көшірмесін;</w:t>
      </w:r>
    </w:p>
    <w:p>
      <w:pPr>
        <w:spacing w:after="0"/>
        <w:ind w:left="0"/>
        <w:jc w:val="both"/>
      </w:pPr>
      <w:r>
        <w:rPr>
          <w:rFonts w:ascii="Times New Roman"/>
          <w:b w:val="false"/>
          <w:i w:val="false"/>
          <w:color w:val="000000"/>
          <w:sz w:val="28"/>
        </w:rPr>
        <w:t>
      Бұл ретте он алты жасқа толмаған және жеке басын куәландыратын құжаты жоқ адамдар туу туралы куәлігінің көшірмесін тапсырады.</w:t>
      </w:r>
    </w:p>
    <w:p>
      <w:pPr>
        <w:spacing w:after="0"/>
        <w:ind w:left="0"/>
        <w:jc w:val="both"/>
      </w:pPr>
      <w:r>
        <w:rPr>
          <w:rFonts w:ascii="Times New Roman"/>
          <w:b w:val="false"/>
          <w:i w:val="false"/>
          <w:color w:val="000000"/>
          <w:sz w:val="28"/>
        </w:rPr>
        <w:t xml:space="preserve">
      4) осы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өзі білім алатын орта білім беру ұйымының анықтамасын тапсырады.</w:t>
      </w:r>
    </w:p>
    <w:p>
      <w:pPr>
        <w:spacing w:after="0"/>
        <w:ind w:left="0"/>
        <w:jc w:val="both"/>
      </w:pPr>
      <w:r>
        <w:rPr>
          <w:rFonts w:ascii="Times New Roman"/>
          <w:b w:val="false"/>
          <w:i w:val="false"/>
          <w:color w:val="000000"/>
          <w:sz w:val="28"/>
        </w:rPr>
        <w:t>
      Оқуға түсушілер қалауы бойынша онлайн режімінде өтініш береді.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9. Осы Қағидалардың </w:t>
      </w:r>
      <w:r>
        <w:rPr>
          <w:rFonts w:ascii="Times New Roman"/>
          <w:b w:val="false"/>
          <w:i w:val="false"/>
          <w:color w:val="000000"/>
          <w:sz w:val="28"/>
        </w:rPr>
        <w:t>4-тармағының</w:t>
      </w:r>
      <w:r>
        <w:rPr>
          <w:rFonts w:ascii="Times New Roman"/>
          <w:b w:val="false"/>
          <w:i w:val="false"/>
          <w:color w:val="000000"/>
          <w:sz w:val="28"/>
        </w:rPr>
        <w:t xml:space="preserve"> 3), 4) және 5) тармақшаларында көрсетілген тұлғалар ҰБТ-ға қатысу үшін желілік ЖОО-ға мынадай құжаттарды:</w:t>
      </w:r>
    </w:p>
    <w:p>
      <w:pPr>
        <w:spacing w:after="0"/>
        <w:ind w:left="0"/>
        <w:jc w:val="both"/>
      </w:pPr>
      <w:r>
        <w:rPr>
          <w:rFonts w:ascii="Times New Roman"/>
          <w:b w:val="false"/>
          <w:i w:val="false"/>
          <w:color w:val="000000"/>
          <w:sz w:val="28"/>
        </w:rPr>
        <w:t xml:space="preserve">
      1) осы Қағидаларға </w:t>
      </w:r>
      <w:r>
        <w:rPr>
          <w:rFonts w:ascii="Times New Roman"/>
          <w:b w:val="false"/>
          <w:i w:val="false"/>
          <w:color w:val="000000"/>
          <w:sz w:val="28"/>
        </w:rPr>
        <w:t>1-қосымшаға</w:t>
      </w:r>
      <w:r>
        <w:rPr>
          <w:rFonts w:ascii="Times New Roman"/>
          <w:b w:val="false"/>
          <w:i w:val="false"/>
          <w:color w:val="000000"/>
          <w:sz w:val="28"/>
        </w:rPr>
        <w:t xml:space="preserve"> сәйкес немесе № 502 бұйрықпен бекітілген нысан бойынша белгіленген үлгідегі, жеке басын куәландыратын құжат бойынша толтырылған өтінішті;</w:t>
      </w:r>
    </w:p>
    <w:p>
      <w:pPr>
        <w:spacing w:after="0"/>
        <w:ind w:left="0"/>
        <w:jc w:val="both"/>
      </w:pPr>
      <w:r>
        <w:rPr>
          <w:rFonts w:ascii="Times New Roman"/>
          <w:b w:val="false"/>
          <w:i w:val="false"/>
          <w:color w:val="000000"/>
          <w:sz w:val="28"/>
        </w:rPr>
        <w:t>
      2) 3 x 4 сантиметр көлеміндегі екі фотосуретті;</w:t>
      </w:r>
    </w:p>
    <w:p>
      <w:pPr>
        <w:spacing w:after="0"/>
        <w:ind w:left="0"/>
        <w:jc w:val="both"/>
      </w:pPr>
      <w:r>
        <w:rPr>
          <w:rFonts w:ascii="Times New Roman"/>
          <w:b w:val="false"/>
          <w:i w:val="false"/>
          <w:color w:val="000000"/>
          <w:sz w:val="28"/>
        </w:rPr>
        <w:t>
      3) орта, техникалық және кәсіптік немесе орта білімнен кейінгі білімі туралы құжатты (түпнұсқа);</w:t>
      </w:r>
    </w:p>
    <w:p>
      <w:pPr>
        <w:spacing w:after="0"/>
        <w:ind w:left="0"/>
        <w:jc w:val="both"/>
      </w:pPr>
      <w:r>
        <w:rPr>
          <w:rFonts w:ascii="Times New Roman"/>
          <w:b w:val="false"/>
          <w:i w:val="false"/>
          <w:color w:val="000000"/>
          <w:sz w:val="28"/>
        </w:rPr>
        <w:t xml:space="preserve">
      Бұл ретте, техникалық және кәсіптік, орта білімнен кейінгі білім беру ұйымдарының күнтізбелік жылғы бітірушілері білімі туралы құжаттың орнына осы Қағидаларға </w:t>
      </w:r>
      <w:r>
        <w:rPr>
          <w:rFonts w:ascii="Times New Roman"/>
          <w:b w:val="false"/>
          <w:i w:val="false"/>
          <w:color w:val="000000"/>
          <w:sz w:val="28"/>
        </w:rPr>
        <w:t>3-қосымшаға</w:t>
      </w:r>
      <w:r>
        <w:rPr>
          <w:rFonts w:ascii="Times New Roman"/>
          <w:b w:val="false"/>
          <w:i w:val="false"/>
          <w:color w:val="000000"/>
          <w:sz w:val="28"/>
        </w:rPr>
        <w:t xml:space="preserve"> сәйкес нысан бойынша білім алған мамандығының (біліктілігінің) коды мен атауын көрсете отырып, өзі оқыған білім беру ұйымы беретін, ағымдағы жылы оқуды аяқтағандығы туралы анықтама береді.</w:t>
      </w:r>
    </w:p>
    <w:p>
      <w:pPr>
        <w:spacing w:after="0"/>
        <w:ind w:left="0"/>
        <w:jc w:val="both"/>
      </w:pPr>
      <w:r>
        <w:rPr>
          <w:rFonts w:ascii="Times New Roman"/>
          <w:b w:val="false"/>
          <w:i w:val="false"/>
          <w:color w:val="000000"/>
          <w:sz w:val="28"/>
        </w:rPr>
        <w:t>
      Қазақстан Республикасының азаматтары болып табылмайтын ұлты қазақ адамдар, шетелдегі оқу орындарының түлектері болып табылатын оқитын орта білім беру ұйымынан мемлекеттік немесе орыс тілдеріне аудармасы нотариалды куәландырылған еркін нысанда анықтама береді.</w:t>
      </w:r>
    </w:p>
    <w:p>
      <w:pPr>
        <w:spacing w:after="0"/>
        <w:ind w:left="0"/>
        <w:jc w:val="both"/>
      </w:pPr>
      <w:r>
        <w:rPr>
          <w:rFonts w:ascii="Times New Roman"/>
          <w:b w:val="false"/>
          <w:i w:val="false"/>
          <w:color w:val="000000"/>
          <w:sz w:val="28"/>
        </w:rPr>
        <w:t>
      4) жеке басын куәландыратын құжаттың көшірмесін;</w:t>
      </w:r>
    </w:p>
    <w:p>
      <w:pPr>
        <w:spacing w:after="0"/>
        <w:ind w:left="0"/>
        <w:jc w:val="both"/>
      </w:pPr>
      <w:r>
        <w:rPr>
          <w:rFonts w:ascii="Times New Roman"/>
          <w:b w:val="false"/>
          <w:i w:val="false"/>
          <w:color w:val="000000"/>
          <w:sz w:val="28"/>
        </w:rPr>
        <w:t xml:space="preserve">
      5)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(Нормативтік құқықтық актілерді мемлекеттік тіркеу тізілімінде № 6697 болып тіркелген) (бұдан әрі - № 907 бұйрық) бекітілген электрондық форматта 086-У нысандағы медициналық анықтаманы";</w:t>
      </w:r>
    </w:p>
    <w:p>
      <w:pPr>
        <w:spacing w:after="0"/>
        <w:ind w:left="0"/>
        <w:jc w:val="both"/>
      </w:pPr>
      <w:r>
        <w:rPr>
          <w:rFonts w:ascii="Times New Roman"/>
          <w:b w:val="false"/>
          <w:i w:val="false"/>
          <w:color w:val="000000"/>
          <w:sz w:val="28"/>
        </w:rPr>
        <w:t>
      6) тестілеуге қатысу үшін ақы төлегені туралы түбіртекті тапсырады.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23" w:id="6"/>
    <w:p>
      <w:pPr>
        <w:spacing w:after="0"/>
        <w:ind w:left="0"/>
        <w:jc w:val="both"/>
      </w:pPr>
      <w:r>
        <w:rPr>
          <w:rFonts w:ascii="Times New Roman"/>
          <w:b w:val="false"/>
          <w:i w:val="false"/>
          <w:color w:val="000000"/>
          <w:sz w:val="28"/>
        </w:rPr>
        <w:t xml:space="preserve">
      10. ҰБТ-ға қатысу үшін мүгедек балалар және мүгедектер (көру, есту, тірек-қимыл аппаратының функциялары бұзылған) "Медициналық-әлеуметтік сараптама жүргiзу ережесiн бекiту туралы" Қазақстан Республикасы Денсаулық сақтау және әлеуметтік даму министрінің 2015 жылғы 30 қаңтардағы № 44 </w:t>
      </w:r>
      <w:r>
        <w:rPr>
          <w:rFonts w:ascii="Times New Roman"/>
          <w:b w:val="false"/>
          <w:i w:val="false"/>
          <w:color w:val="000000"/>
          <w:sz w:val="28"/>
        </w:rPr>
        <w:t>бұйрығымен</w:t>
      </w:r>
      <w:r>
        <w:rPr>
          <w:rFonts w:ascii="Times New Roman"/>
          <w:b w:val="false"/>
          <w:i w:val="false"/>
          <w:color w:val="000000"/>
          <w:sz w:val="28"/>
        </w:rPr>
        <w:t xml:space="preserve"> (Нормативтік құқықтық актілерді мемлекеттік тіркеу тізілімінде № 10589 болып тіркелген) бекітілген мүгедектікті белгілеу туралы құжатты ұсынған кезде мемлекеттік комиссия төрағасының атына:</w:t>
      </w:r>
    </w:p>
    <w:bookmarkEnd w:id="6"/>
    <w:p>
      <w:pPr>
        <w:spacing w:after="0"/>
        <w:ind w:left="0"/>
        <w:jc w:val="both"/>
      </w:pPr>
      <w:r>
        <w:rPr>
          <w:rFonts w:ascii="Times New Roman"/>
          <w:b w:val="false"/>
          <w:i w:val="false"/>
          <w:color w:val="000000"/>
          <w:sz w:val="28"/>
        </w:rPr>
        <w:t>
      1) жеке аудиторияның;</w:t>
      </w:r>
    </w:p>
    <w:p>
      <w:pPr>
        <w:spacing w:after="0"/>
        <w:ind w:left="0"/>
        <w:jc w:val="both"/>
      </w:pPr>
      <w:r>
        <w:rPr>
          <w:rFonts w:ascii="Times New Roman"/>
          <w:b w:val="false"/>
          <w:i w:val="false"/>
          <w:color w:val="000000"/>
          <w:sz w:val="28"/>
        </w:rPr>
        <w:t>
      2) көру, тірек-қимыл аппаратының функциялары бұзылған мүгедек балалар және мүгедектер үшін ҰБТ шеңберінде тапсырылатын пәндердің мұғалімі болып табылмайтын көмекші және (немесе) көру функциялары бұзылған мүгедек балалар және мүгедектер үшін ымдау тілін білетін маманның қажеттілігі туралы еркін нысандағы қосымша өтініш бере алады.</w:t>
      </w:r>
    </w:p>
    <w:bookmarkStart w:name="z24" w:id="7"/>
    <w:p>
      <w:pPr>
        <w:spacing w:after="0"/>
        <w:ind w:left="0"/>
        <w:jc w:val="both"/>
      </w:pPr>
      <w:r>
        <w:rPr>
          <w:rFonts w:ascii="Times New Roman"/>
          <w:b w:val="false"/>
          <w:i w:val="false"/>
          <w:color w:val="000000"/>
          <w:sz w:val="28"/>
        </w:rPr>
        <w:t>
      11. Халықаралық алмасу желісі бойынша шетелде білім алған орта білім беру ұйымдарының бітірушілері болмаған жағдайда, ҰБТ-ға қатысу үшін өтінішті оқуға түсушінің туу туралы куәлігінің немесе түсушіні асырап алу туралы құжатының көшірмесін және ата-анасының немесе асырап алушының жеке басын куәландыратын құжатты ұсынғанда, олардың ата-анасы немесе асырап алушысы бере алады. Өтініш орта білім беру ұйымының ағымдағы оқу жылында халықаралық алмасу бағдарламалары бойынша білім алуға жіберу туралы бұйрықтан көшірме болғанда желілік ЖОО-ларда қабылданады.</w:t>
      </w:r>
    </w:p>
    <w:bookmarkEnd w:id="7"/>
    <w:bookmarkStart w:name="z25" w:id="8"/>
    <w:p>
      <w:pPr>
        <w:spacing w:after="0"/>
        <w:ind w:left="0"/>
        <w:jc w:val="both"/>
      </w:pPr>
      <w:r>
        <w:rPr>
          <w:rFonts w:ascii="Times New Roman"/>
          <w:b w:val="false"/>
          <w:i w:val="false"/>
          <w:color w:val="000000"/>
          <w:sz w:val="28"/>
        </w:rPr>
        <w:t>
      12. ҰБТ-ға қатысуға өтініш берген түсушілер үшін құжаттар қабылдағандығы жөнінде қолхат (еркін нысандағы) беріледі.</w:t>
      </w:r>
    </w:p>
    <w:bookmarkEnd w:id="8"/>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13. ҰБТ қағаз немесе электрондық форматта ҰБТӨП базасында немесе базалық ЖОО-да немесе білім беру саласындағы уәкілетті орган айқындайтын ұйымдарда өткізіледі.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13-тармақ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14. Базалық және желілік ЖОО қабылдау комиссияларының құрамы ЖОО бірінші басшысы мен немесе оның міндетін атқарушы тұлғамен бекітіледі.</w:t>
      </w:r>
    </w:p>
    <w:p>
      <w:pPr>
        <w:spacing w:after="0"/>
        <w:ind w:left="0"/>
        <w:jc w:val="both"/>
      </w:pPr>
      <w:r>
        <w:rPr>
          <w:rFonts w:ascii="Times New Roman"/>
          <w:b w:val="false"/>
          <w:i w:val="false"/>
          <w:color w:val="000000"/>
          <w:sz w:val="28"/>
        </w:rPr>
        <w:t>
      Желілік ЖОО қабылдау комиссиясының функциялары:</w:t>
      </w:r>
    </w:p>
    <w:p>
      <w:pPr>
        <w:spacing w:after="0"/>
        <w:ind w:left="0"/>
        <w:jc w:val="both"/>
      </w:pPr>
      <w:r>
        <w:rPr>
          <w:rFonts w:ascii="Times New Roman"/>
          <w:b w:val="false"/>
          <w:i w:val="false"/>
          <w:color w:val="000000"/>
          <w:sz w:val="28"/>
        </w:rPr>
        <w:t>
      1) түсушілерге таңдаған жоғары білімнің білім беру бағдарламалары топтары бойынша консультация беру, тестілеу рәсімімен таныстыру;</w:t>
      </w:r>
    </w:p>
    <w:p>
      <w:pPr>
        <w:spacing w:after="0"/>
        <w:ind w:left="0"/>
        <w:jc w:val="both"/>
      </w:pPr>
      <w:r>
        <w:rPr>
          <w:rFonts w:ascii="Times New Roman"/>
          <w:b w:val="false"/>
          <w:i w:val="false"/>
          <w:color w:val="000000"/>
          <w:sz w:val="28"/>
        </w:rPr>
        <w:t>
      2) түсушілердің құжаттарын қабылдауды және тексеруді ұйымдастыру;</w:t>
      </w:r>
    </w:p>
    <w:p>
      <w:pPr>
        <w:spacing w:after="0"/>
        <w:ind w:left="0"/>
        <w:jc w:val="both"/>
      </w:pPr>
      <w:r>
        <w:rPr>
          <w:rFonts w:ascii="Times New Roman"/>
          <w:b w:val="false"/>
          <w:i w:val="false"/>
          <w:color w:val="000000"/>
          <w:sz w:val="28"/>
        </w:rPr>
        <w:t xml:space="preserve">
      3) тестілеуге кіруге рұқсаттамалар мен осы Қағидаларға </w:t>
      </w:r>
      <w:r>
        <w:rPr>
          <w:rFonts w:ascii="Times New Roman"/>
          <w:b w:val="false"/>
          <w:i w:val="false"/>
          <w:color w:val="000000"/>
          <w:sz w:val="28"/>
        </w:rPr>
        <w:t>4-қосымшаға</w:t>
      </w:r>
      <w:r>
        <w:rPr>
          <w:rFonts w:ascii="Times New Roman"/>
          <w:b w:val="false"/>
          <w:i w:val="false"/>
          <w:color w:val="000000"/>
          <w:sz w:val="28"/>
        </w:rPr>
        <w:t xml:space="preserve"> сәйкес нысан бойынша таңдаған бейіндік пәндер комбинациясына сәйкес ақпараттық парақтарды беруді қамтамасыз ету.</w:t>
      </w:r>
    </w:p>
    <w:p>
      <w:pPr>
        <w:spacing w:after="0"/>
        <w:ind w:left="0"/>
        <w:jc w:val="both"/>
      </w:pPr>
      <w:r>
        <w:rPr>
          <w:rFonts w:ascii="Times New Roman"/>
          <w:b w:val="false"/>
          <w:i w:val="false"/>
          <w:color w:val="000000"/>
          <w:sz w:val="28"/>
        </w:rPr>
        <w:t>
      Базалық ЖОО қабылдау комиссиясының функциялары:</w:t>
      </w:r>
    </w:p>
    <w:p>
      <w:pPr>
        <w:spacing w:after="0"/>
        <w:ind w:left="0"/>
        <w:jc w:val="both"/>
      </w:pPr>
      <w:r>
        <w:rPr>
          <w:rFonts w:ascii="Times New Roman"/>
          <w:b w:val="false"/>
          <w:i w:val="false"/>
          <w:color w:val="000000"/>
          <w:sz w:val="28"/>
        </w:rPr>
        <w:t>
      1) желілік ЖОО-ның техникалық хатшылары мен жауапты хатшыларына консультация беруді ұйымдастыру;</w:t>
      </w:r>
    </w:p>
    <w:p>
      <w:pPr>
        <w:spacing w:after="0"/>
        <w:ind w:left="0"/>
        <w:jc w:val="both"/>
      </w:pPr>
      <w:r>
        <w:rPr>
          <w:rFonts w:ascii="Times New Roman"/>
          <w:b w:val="false"/>
          <w:i w:val="false"/>
          <w:color w:val="000000"/>
          <w:sz w:val="28"/>
        </w:rPr>
        <w:t>
      2) түсушілерді таңдаған жоғары білімнің білім беру бағдарламалары топтары бойынша кеңес беру, тестілеу процедурасымен таныстыру;</w:t>
      </w:r>
    </w:p>
    <w:p>
      <w:pPr>
        <w:spacing w:after="0"/>
        <w:ind w:left="0"/>
        <w:jc w:val="both"/>
      </w:pPr>
      <w:r>
        <w:rPr>
          <w:rFonts w:ascii="Times New Roman"/>
          <w:b w:val="false"/>
          <w:i w:val="false"/>
          <w:color w:val="000000"/>
          <w:sz w:val="28"/>
        </w:rPr>
        <w:t>
      3) түсушілердің құжаттарын қабылдау мен тексеруді ұйымдастыру;</w:t>
      </w:r>
    </w:p>
    <w:p>
      <w:pPr>
        <w:spacing w:after="0"/>
        <w:ind w:left="0"/>
        <w:jc w:val="both"/>
      </w:pPr>
      <w:r>
        <w:rPr>
          <w:rFonts w:ascii="Times New Roman"/>
          <w:b w:val="false"/>
          <w:i w:val="false"/>
          <w:color w:val="000000"/>
          <w:sz w:val="28"/>
        </w:rPr>
        <w:t>
      4) тестілеу өткізу үшін аудиториялық қорды қалыптастыру;</w:t>
      </w:r>
    </w:p>
    <w:p>
      <w:pPr>
        <w:spacing w:after="0"/>
        <w:ind w:left="0"/>
        <w:jc w:val="both"/>
      </w:pPr>
      <w:r>
        <w:rPr>
          <w:rFonts w:ascii="Times New Roman"/>
          <w:b w:val="false"/>
          <w:i w:val="false"/>
          <w:color w:val="000000"/>
          <w:sz w:val="28"/>
        </w:rPr>
        <w:t>
      5) тестілеуге техникалық жабдықтардың жұмысын ұйымдастыру және қамтамасыз ету;</w:t>
      </w:r>
    </w:p>
    <w:p>
      <w:pPr>
        <w:spacing w:after="0"/>
        <w:ind w:left="0"/>
        <w:jc w:val="both"/>
      </w:pPr>
      <w:r>
        <w:rPr>
          <w:rFonts w:ascii="Times New Roman"/>
          <w:b w:val="false"/>
          <w:i w:val="false"/>
          <w:color w:val="000000"/>
          <w:sz w:val="28"/>
        </w:rPr>
        <w:t>
      6) тестілеуге кіруге рұқсаттамалардың берілуі мен электрондық сертификаттардың жариялануын ұйымдастырады;</w:t>
      </w:r>
    </w:p>
    <w:p>
      <w:pPr>
        <w:spacing w:after="0"/>
        <w:ind w:left="0"/>
        <w:jc w:val="both"/>
      </w:pPr>
      <w:r>
        <w:rPr>
          <w:rFonts w:ascii="Times New Roman"/>
          <w:b w:val="false"/>
          <w:i w:val="false"/>
          <w:color w:val="000000"/>
          <w:sz w:val="28"/>
        </w:rPr>
        <w:t>
      7) бейіндік пәндер комбинациясы көрстетілген ақпараттық парақтарды беруді ұйымдастырады.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14-тармақ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28" w:id="9"/>
    <w:p>
      <w:pPr>
        <w:spacing w:after="0"/>
        <w:ind w:left="0"/>
        <w:jc w:val="both"/>
      </w:pPr>
      <w:r>
        <w:rPr>
          <w:rFonts w:ascii="Times New Roman"/>
          <w:b w:val="false"/>
          <w:i w:val="false"/>
          <w:color w:val="000000"/>
          <w:sz w:val="28"/>
        </w:rPr>
        <w:t>
      15. Шығармашылық дайындықты талап ететін білім беру бағдарламалары топтарының түсушілерін қоспағанда, түсушілер Қазақстан тарихы, математикалық сауаттылық, оқу сауаттылығы (оқу тілі) және екі бейіндік пән бойынша ҰБТ тапсырады.</w:t>
      </w:r>
    </w:p>
    <w:bookmarkEnd w:id="9"/>
    <w:p>
      <w:pPr>
        <w:spacing w:after="0"/>
        <w:ind w:left="0"/>
        <w:jc w:val="both"/>
      </w:pPr>
      <w:r>
        <w:rPr>
          <w:rFonts w:ascii="Times New Roman"/>
          <w:b w:val="false"/>
          <w:i w:val="false"/>
          <w:color w:val="000000"/>
          <w:sz w:val="28"/>
        </w:rPr>
        <w:t>
      Шығармашылық дайындықты талап ететін білім беру бағдарламалары топтарына түсуші тұлғалар Қазақстан тарихы және оқу сауаттылығы (оқу тілі) бойынша ҰБТ тапсырады.</w:t>
      </w:r>
    </w:p>
    <w:p>
      <w:pPr>
        <w:spacing w:after="0"/>
        <w:ind w:left="0"/>
        <w:jc w:val="both"/>
      </w:pPr>
      <w:r>
        <w:rPr>
          <w:rFonts w:ascii="Times New Roman"/>
          <w:b w:val="false"/>
          <w:i w:val="false"/>
          <w:color w:val="000000"/>
          <w:sz w:val="28"/>
        </w:rPr>
        <w:t>
      Шығармашылық дайындықты талап ететін білім беру бағдарламалары тобы бойынша білім алушы және басқа білім беру бағдарламалары тобына ауысуға ниет білдірген тұлғалар екі бейіндік бойынша ҰБТ тапсырады.</w:t>
      </w:r>
    </w:p>
    <w:bookmarkStart w:name="z29" w:id="10"/>
    <w:p>
      <w:pPr>
        <w:spacing w:after="0"/>
        <w:ind w:left="0"/>
        <w:jc w:val="both"/>
      </w:pPr>
      <w:r>
        <w:rPr>
          <w:rFonts w:ascii="Times New Roman"/>
          <w:b w:val="false"/>
          <w:i w:val="false"/>
          <w:color w:val="000000"/>
          <w:sz w:val="28"/>
        </w:rPr>
        <w:t>
      16. Түсушілер ҰБТ-ны қалауы бойынша қазақ немесе орыс немесе ағылшын тілінде тапсырады.</w:t>
      </w:r>
    </w:p>
    <w:bookmarkEnd w:id="10"/>
    <w:p>
      <w:pPr>
        <w:spacing w:after="0"/>
        <w:ind w:left="0"/>
        <w:jc w:val="both"/>
      </w:pPr>
      <w:r>
        <w:rPr>
          <w:rFonts w:ascii="Times New Roman"/>
          <w:b w:val="false"/>
          <w:i w:val="false"/>
          <w:color w:val="000000"/>
          <w:sz w:val="28"/>
        </w:rPr>
        <w:t>
      Бұл ретте ҰБТ-ны ағылшын тілінде тапсыратын түсушілер үшін Қазақстан тарихы бойынша тестілеу қалауы бойынша қазақ немесе орыс тілінде өткізіледі. ҰБТ-ны ағылшын тілінде тапсыратын түсушілер үшін ЖОО-дағы оқыту тілі Қазақстан тарихы бойынша тестілеу тапсыру тіліне сәйкес анықталады.</w:t>
      </w:r>
    </w:p>
    <w:bookmarkStart w:name="z30" w:id="11"/>
    <w:p>
      <w:pPr>
        <w:spacing w:after="0"/>
        <w:ind w:left="0"/>
        <w:jc w:val="both"/>
      </w:pPr>
      <w:r>
        <w:rPr>
          <w:rFonts w:ascii="Times New Roman"/>
          <w:b w:val="false"/>
          <w:i w:val="false"/>
          <w:color w:val="000000"/>
          <w:sz w:val="28"/>
        </w:rPr>
        <w:t>
      17. Қысқартылған оқыту мерзімдерін көздейтін білім беру бағдарламаларының ұқсас бағыттарына оқуға түсушілер үшін ҰБТ олардың қалауымен қазақ немесе орыс тілінде жалпы кәсіптік және арнайы пәндер бойынша өткізіледі.</w:t>
      </w:r>
    </w:p>
    <w:bookmarkEnd w:id="11"/>
    <w:bookmarkStart w:name="z31" w:id="12"/>
    <w:p>
      <w:pPr>
        <w:spacing w:after="0"/>
        <w:ind w:left="0"/>
        <w:jc w:val="both"/>
      </w:pPr>
      <w:r>
        <w:rPr>
          <w:rFonts w:ascii="Times New Roman"/>
          <w:b w:val="false"/>
          <w:i w:val="false"/>
          <w:color w:val="000000"/>
          <w:sz w:val="28"/>
        </w:rPr>
        <w:t>
      18. Шығармашылық дайындықты талап ететін, қысқартылған оқыту мерзімдерін көздейтін білім беру бағдарламаларының ұқсас бағыттарына оқуға түсушілер үшін ҰБТ арнайы пән бойынша өткізіледі.</w:t>
      </w:r>
    </w:p>
    <w:bookmarkEnd w:id="12"/>
    <w:bookmarkStart w:name="z32" w:id="13"/>
    <w:p>
      <w:pPr>
        <w:spacing w:after="0"/>
        <w:ind w:left="0"/>
        <w:jc w:val="both"/>
      </w:pPr>
      <w:r>
        <w:rPr>
          <w:rFonts w:ascii="Times New Roman"/>
          <w:b w:val="false"/>
          <w:i w:val="false"/>
          <w:color w:val="000000"/>
          <w:sz w:val="28"/>
        </w:rPr>
        <w:t>
      19. Қысқартылған оқыту мерзімдерін көздейтін білім беру бағдарламаларының ұқсас бағыттарына оқуға түсушілерді қоспағанда орта, техникалық және кәсіптік немесе орта білімнен кейінгі білім беру ұйымдарының бітірушілері үшін ҰБТ тест тапсырмаларының саны:</w:t>
      </w:r>
    </w:p>
    <w:bookmarkEnd w:id="13"/>
    <w:p>
      <w:pPr>
        <w:spacing w:after="0"/>
        <w:ind w:left="0"/>
        <w:jc w:val="both"/>
      </w:pPr>
      <w:r>
        <w:rPr>
          <w:rFonts w:ascii="Times New Roman"/>
          <w:b w:val="false"/>
          <w:i w:val="false"/>
          <w:color w:val="000000"/>
          <w:sz w:val="28"/>
        </w:rPr>
        <w:t>
      1) Қазақстан тарихы бойынша – 20;</w:t>
      </w:r>
    </w:p>
    <w:p>
      <w:pPr>
        <w:spacing w:after="0"/>
        <w:ind w:left="0"/>
        <w:jc w:val="both"/>
      </w:pPr>
      <w:r>
        <w:rPr>
          <w:rFonts w:ascii="Times New Roman"/>
          <w:b w:val="false"/>
          <w:i w:val="false"/>
          <w:color w:val="000000"/>
          <w:sz w:val="28"/>
        </w:rPr>
        <w:t>
      2) математикалық сауаттылық бойынша – 20;</w:t>
      </w:r>
    </w:p>
    <w:p>
      <w:pPr>
        <w:spacing w:after="0"/>
        <w:ind w:left="0"/>
        <w:jc w:val="both"/>
      </w:pPr>
      <w:r>
        <w:rPr>
          <w:rFonts w:ascii="Times New Roman"/>
          <w:b w:val="false"/>
          <w:i w:val="false"/>
          <w:color w:val="000000"/>
          <w:sz w:val="28"/>
        </w:rPr>
        <w:t>
      3) оқу сауаттылығы (оқу тілі) бойынша – 20;</w:t>
      </w:r>
    </w:p>
    <w:p>
      <w:pPr>
        <w:spacing w:after="0"/>
        <w:ind w:left="0"/>
        <w:jc w:val="both"/>
      </w:pPr>
      <w:r>
        <w:rPr>
          <w:rFonts w:ascii="Times New Roman"/>
          <w:b w:val="false"/>
          <w:i w:val="false"/>
          <w:color w:val="000000"/>
          <w:sz w:val="28"/>
        </w:rPr>
        <w:t>
      4) бірінші бейіндік пән бойынша – 30;</w:t>
      </w:r>
    </w:p>
    <w:p>
      <w:pPr>
        <w:spacing w:after="0"/>
        <w:ind w:left="0"/>
        <w:jc w:val="both"/>
      </w:pPr>
      <w:r>
        <w:rPr>
          <w:rFonts w:ascii="Times New Roman"/>
          <w:b w:val="false"/>
          <w:i w:val="false"/>
          <w:color w:val="000000"/>
          <w:sz w:val="28"/>
        </w:rPr>
        <w:t>
      5) екінші бейіндік пән бойынша – 30.</w:t>
      </w:r>
    </w:p>
    <w:p>
      <w:pPr>
        <w:spacing w:after="0"/>
        <w:ind w:left="0"/>
        <w:jc w:val="both"/>
      </w:pPr>
      <w:r>
        <w:rPr>
          <w:rFonts w:ascii="Times New Roman"/>
          <w:b w:val="false"/>
          <w:i w:val="false"/>
          <w:color w:val="000000"/>
          <w:sz w:val="28"/>
        </w:rPr>
        <w:t xml:space="preserve">
      Ұлттық бірыңғай тестілеудің бейіндік пәндері көрсетілген білім беру бағдарламалары топтарының тізбесі осы Қағидаларға </w:t>
      </w:r>
      <w:r>
        <w:rPr>
          <w:rFonts w:ascii="Times New Roman"/>
          <w:b w:val="false"/>
          <w:i w:val="false"/>
          <w:color w:val="000000"/>
          <w:sz w:val="28"/>
        </w:rPr>
        <w:t>5-қосымшаға</w:t>
      </w:r>
      <w:r>
        <w:rPr>
          <w:rFonts w:ascii="Times New Roman"/>
          <w:b w:val="false"/>
          <w:i w:val="false"/>
          <w:color w:val="000000"/>
          <w:sz w:val="28"/>
        </w:rPr>
        <w:t xml:space="preserve"> сәйкес белгіленген.</w:t>
      </w:r>
    </w:p>
    <w:p>
      <w:pPr>
        <w:spacing w:after="0"/>
        <w:ind w:left="0"/>
        <w:jc w:val="both"/>
      </w:pPr>
      <w:r>
        <w:rPr>
          <w:rFonts w:ascii="Times New Roman"/>
          <w:b w:val="false"/>
          <w:i w:val="false"/>
          <w:color w:val="000000"/>
          <w:sz w:val="28"/>
        </w:rPr>
        <w:t>
      Шығармашылық дайындықты талап ететін білім беру бағдарламалары тобы бойынша білім алушы және басқа білім беру бағдарламалары тобына ауысуға ниет білдірген тұлғалар үшін ҰБТ тест тапсырмаларының саны:</w:t>
      </w:r>
    </w:p>
    <w:p>
      <w:pPr>
        <w:spacing w:after="0"/>
        <w:ind w:left="0"/>
        <w:jc w:val="both"/>
      </w:pPr>
      <w:r>
        <w:rPr>
          <w:rFonts w:ascii="Times New Roman"/>
          <w:b w:val="false"/>
          <w:i w:val="false"/>
          <w:color w:val="000000"/>
          <w:sz w:val="28"/>
        </w:rPr>
        <w:t>
      1) бірінші бейіндік пән бойынша – 30;</w:t>
      </w:r>
    </w:p>
    <w:p>
      <w:pPr>
        <w:spacing w:after="0"/>
        <w:ind w:left="0"/>
        <w:jc w:val="both"/>
      </w:pPr>
      <w:r>
        <w:rPr>
          <w:rFonts w:ascii="Times New Roman"/>
          <w:b w:val="false"/>
          <w:i w:val="false"/>
          <w:color w:val="000000"/>
          <w:sz w:val="28"/>
        </w:rPr>
        <w:t>
      2) екінші бейіндік пән бойынша – 30.</w:t>
      </w:r>
    </w:p>
    <w:bookmarkStart w:name="z33" w:id="14"/>
    <w:p>
      <w:pPr>
        <w:spacing w:after="0"/>
        <w:ind w:left="0"/>
        <w:jc w:val="both"/>
      </w:pPr>
      <w:r>
        <w:rPr>
          <w:rFonts w:ascii="Times New Roman"/>
          <w:b w:val="false"/>
          <w:i w:val="false"/>
          <w:color w:val="000000"/>
          <w:sz w:val="28"/>
        </w:rPr>
        <w:t>
      20. Қысқартылған оқыту мерзімдерін көздейтін білім беру бағдарламалары бойынша оқуға түсушілер үшін ҰБТ-ның тест тапсырмаларының саны:</w:t>
      </w:r>
    </w:p>
    <w:bookmarkEnd w:id="14"/>
    <w:p>
      <w:pPr>
        <w:spacing w:after="0"/>
        <w:ind w:left="0"/>
        <w:jc w:val="both"/>
      </w:pPr>
      <w:r>
        <w:rPr>
          <w:rFonts w:ascii="Times New Roman"/>
          <w:b w:val="false"/>
          <w:i w:val="false"/>
          <w:color w:val="000000"/>
          <w:sz w:val="28"/>
        </w:rPr>
        <w:t>
      1) жалпы кәсіптік пән бойынша - 20;</w:t>
      </w:r>
    </w:p>
    <w:p>
      <w:pPr>
        <w:spacing w:after="0"/>
        <w:ind w:left="0"/>
        <w:jc w:val="both"/>
      </w:pPr>
      <w:r>
        <w:rPr>
          <w:rFonts w:ascii="Times New Roman"/>
          <w:b w:val="false"/>
          <w:i w:val="false"/>
          <w:color w:val="000000"/>
          <w:sz w:val="28"/>
        </w:rPr>
        <w:t xml:space="preserve">
      2) арнайы пән бойынша - 40. </w:t>
      </w:r>
    </w:p>
    <w:p>
      <w:pPr>
        <w:spacing w:after="0"/>
        <w:ind w:left="0"/>
        <w:jc w:val="both"/>
      </w:pPr>
      <w:r>
        <w:rPr>
          <w:rFonts w:ascii="Times New Roman"/>
          <w:b w:val="false"/>
          <w:i w:val="false"/>
          <w:color w:val="000000"/>
          <w:sz w:val="28"/>
        </w:rPr>
        <w:t>
      Оқытудың қысқартылған мерзімін көздейтін жоғары білім берудің білім беру бағдарламаларына түсушілер үшін ұлттық бірыңғай тестілеудің жалпы кәсіптік және арнайы пәндері көрсетілген білім беру бағдарламалары топтарының тізбесі осы бұйрыққа 5-1 қосымшаға сәйкес белгіленеді.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20-тармаққа өзгеріс енгізілді – ҚР Білім және ғылым министрінің 30.04.2019 </w:t>
      </w:r>
      <w:r>
        <w:rPr>
          <w:rFonts w:ascii="Times New Roman"/>
          <w:b w:val="false"/>
          <w:i w:val="false"/>
          <w:color w:val="000000"/>
          <w:sz w:val="28"/>
        </w:rPr>
        <w:t>№ 178</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34" w:id="15"/>
    <w:p>
      <w:pPr>
        <w:spacing w:after="0"/>
        <w:ind w:left="0"/>
        <w:jc w:val="both"/>
      </w:pPr>
      <w:r>
        <w:rPr>
          <w:rFonts w:ascii="Times New Roman"/>
          <w:b w:val="false"/>
          <w:i w:val="false"/>
          <w:color w:val="000000"/>
          <w:sz w:val="28"/>
        </w:rPr>
        <w:t>
      21. Шет тілін меңгерудің жалпыеуропалық құзыреттеріне (стандарттарына) сәйкес шет тілін (ағылшын) меңгергенін растайтын: Test of English as a Foreign Language Institutional Testing Programm (Тест ов Инглиш аз а Форин Лангудж Инститьюшнал Тестинг программ) (TOEFL ITP (ТОЙФЛ АЙТИПИ) - кемінде 310 балл), Test of English as a Foreign Language Institutional Testing Programm (Тест ов Инглиш аз а Форин Лангудж Инститьюшнал Тестинг програм) Internet-based Test (Интернет бейзид тест) (TOEFL IBT (ТОЙФЛ АЙБИТИ), шекті балл – 79-ден кем емес), (TOEFL (ТОЙФЛ) шекті балл –567 баллдан кем емес), International English Language Tests System (Интернашнал Инглиш Лангудж Тестс Систем (IELTS (АЙЛТС), шекті балл – 6.0 баллдан кем емес) халықаралық сертификаттары бар адамдар қалауы бойынша "Шет тілі (ағылшын)" бейіндік пәнін немесе арнайы пән бойынша тестілеу тапсырудан босатылады.</w:t>
      </w:r>
    </w:p>
    <w:bookmarkEnd w:id="15"/>
    <w:p>
      <w:pPr>
        <w:spacing w:after="0"/>
        <w:ind w:left="0"/>
        <w:jc w:val="both"/>
      </w:pPr>
      <w:r>
        <w:rPr>
          <w:rFonts w:ascii="Times New Roman"/>
          <w:b w:val="false"/>
          <w:i w:val="false"/>
          <w:color w:val="000000"/>
          <w:sz w:val="28"/>
        </w:rPr>
        <w:t>
      Осы тармақта көрсетілген шет тілі (ағылшын) бойынша тест тапсырғандығы туралы сертификаттардың біреуі бар тұлғаларға республикалық бюждет немесе жергілікті бюджет қаражаты есебінен білім беру грантын беру конкурсына қатысу үшін өтініш беру кезінде, сондай-ақ ЖОО-ға ақылы негізде оқуға қабылдау кезінде орта немесе техникалық және кәсіптік немесе орта білімнен кейінгі білім беру ұйымдарының түлектері үшін 40 балл; қысқартылған оқу мерзімін көздейтін білім беру бағдарламалары бойынша оқуға түсушілер үшін 50 балл есептеледі.</w:t>
      </w:r>
    </w:p>
    <w:p>
      <w:pPr>
        <w:spacing w:after="0"/>
        <w:ind w:left="0"/>
        <w:jc w:val="both"/>
      </w:pPr>
      <w:r>
        <w:rPr>
          <w:rFonts w:ascii="Times New Roman"/>
          <w:b w:val="false"/>
          <w:i w:val="false"/>
          <w:color w:val="000000"/>
          <w:sz w:val="28"/>
        </w:rPr>
        <w:t>
      Ұсынылған сертификаттардың түпнұсқалығын республикалық бюджет немесе жергілікті бюджет қаражаты есебінен білім беру гранттарын беру конкурсына өтініш берген немесе ЖОО-ға ақылы негізде оқуға қабылдау кезінде желілік ЖОО тексереді.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21-тармаққа өзгеріс енгізілді – ҚР Білім және ғылым министрінің м.а. 15.03.2019 </w:t>
      </w:r>
      <w:r>
        <w:rPr>
          <w:rFonts w:ascii="Times New Roman"/>
          <w:b w:val="false"/>
          <w:i w:val="false"/>
          <w:color w:val="000000"/>
          <w:sz w:val="28"/>
        </w:rPr>
        <w:t>№ 116</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35" w:id="16"/>
    <w:p>
      <w:pPr>
        <w:spacing w:after="0"/>
        <w:ind w:left="0"/>
        <w:jc w:val="both"/>
      </w:pPr>
      <w:r>
        <w:rPr>
          <w:rFonts w:ascii="Times New Roman"/>
          <w:b w:val="false"/>
          <w:i w:val="false"/>
          <w:color w:val="000000"/>
          <w:sz w:val="28"/>
        </w:rPr>
        <w:t>
      22. ҰБТ бойынша ең жоғары балл – 140 балл.</w:t>
      </w:r>
    </w:p>
    <w:bookmarkEnd w:id="16"/>
    <w:p>
      <w:pPr>
        <w:spacing w:after="0"/>
        <w:ind w:left="0"/>
        <w:jc w:val="both"/>
      </w:pPr>
      <w:r>
        <w:rPr>
          <w:rFonts w:ascii="Times New Roman"/>
          <w:b w:val="false"/>
          <w:i w:val="false"/>
          <w:color w:val="000000"/>
          <w:sz w:val="28"/>
        </w:rPr>
        <w:t>
      Шығармашылық дайындықты талап ететін білім беру бағдарламалары тобына түсетін тұлғалар үшін ҰБТ бойынша ең жоғары балл – 120 балл.</w:t>
      </w:r>
    </w:p>
    <w:bookmarkStart w:name="z36" w:id="17"/>
    <w:p>
      <w:pPr>
        <w:spacing w:after="0"/>
        <w:ind w:left="0"/>
        <w:jc w:val="both"/>
      </w:pPr>
      <w:r>
        <w:rPr>
          <w:rFonts w:ascii="Times New Roman"/>
          <w:b w:val="false"/>
          <w:i w:val="false"/>
          <w:color w:val="000000"/>
          <w:sz w:val="28"/>
        </w:rPr>
        <w:t>
      23. Қысқартылған оқыту мерзімдерін көздейтін білім беру бағдарламалары бойынша оқуға түсушілер үшін ҰБТ бойынша ең жоғары балл - 70 балл.</w:t>
      </w:r>
    </w:p>
    <w:bookmarkEnd w:id="17"/>
    <w:p>
      <w:pPr>
        <w:spacing w:after="0"/>
        <w:ind w:left="0"/>
        <w:jc w:val="both"/>
      </w:pPr>
      <w:r>
        <w:rPr>
          <w:rFonts w:ascii="Times New Roman"/>
          <w:b w:val="false"/>
          <w:i w:val="false"/>
          <w:color w:val="000000"/>
          <w:sz w:val="28"/>
        </w:rPr>
        <w:t>
      Қысқартылған оқыту мерзімдерін көздейтін және шығармашылық дайындықты талап ететін білім беру бағдарламалары бойынша оқуға түсушілер үшін ҰБТ бойынша ең жоғары балл – 70 балл.</w:t>
      </w:r>
    </w:p>
    <w:bookmarkStart w:name="z37" w:id="18"/>
    <w:p>
      <w:pPr>
        <w:spacing w:after="0"/>
        <w:ind w:left="0"/>
        <w:jc w:val="both"/>
      </w:pPr>
      <w:r>
        <w:rPr>
          <w:rFonts w:ascii="Times New Roman"/>
          <w:b w:val="false"/>
          <w:i w:val="false"/>
          <w:color w:val="000000"/>
          <w:sz w:val="28"/>
        </w:rPr>
        <w:t>
      24. ҰБТ-ға 3 сағат 50 минут беріледі.</w:t>
      </w:r>
    </w:p>
    <w:bookmarkEnd w:id="18"/>
    <w:p>
      <w:pPr>
        <w:spacing w:after="0"/>
        <w:ind w:left="0"/>
        <w:jc w:val="both"/>
      </w:pPr>
      <w:r>
        <w:rPr>
          <w:rFonts w:ascii="Times New Roman"/>
          <w:b w:val="false"/>
          <w:i w:val="false"/>
          <w:color w:val="000000"/>
          <w:sz w:val="28"/>
        </w:rPr>
        <w:t>
      Қысқартылған оқыту мерзімдерін көздейтін білім беру бағдарламалары бойынша оқуға түсушілер үшін ҰБТ-ға 1 сағат 40 минут беріледі.</w:t>
      </w:r>
    </w:p>
    <w:bookmarkStart w:name="z38" w:id="19"/>
    <w:p>
      <w:pPr>
        <w:spacing w:after="0"/>
        <w:ind w:left="0"/>
        <w:jc w:val="both"/>
      </w:pPr>
      <w:r>
        <w:rPr>
          <w:rFonts w:ascii="Times New Roman"/>
          <w:b w:val="false"/>
          <w:i w:val="false"/>
          <w:color w:val="000000"/>
          <w:sz w:val="28"/>
        </w:rPr>
        <w:t>
      25. Шығармашылық білім беру бағдарламаларына түсетін тұлғалар ҰБТ-ға қатысу үшін ҰБТӨП-ке немесе одан әрі оқуды жоспарлаған желілік ЖОО-ға өтініш береді.</w:t>
      </w:r>
    </w:p>
    <w:bookmarkEnd w:id="19"/>
    <w:bookmarkStart w:name="z39" w:id="20"/>
    <w:p>
      <w:pPr>
        <w:spacing w:after="0"/>
        <w:ind w:left="0"/>
        <w:jc w:val="both"/>
      </w:pPr>
      <w:r>
        <w:rPr>
          <w:rFonts w:ascii="Times New Roman"/>
          <w:b w:val="false"/>
          <w:i w:val="false"/>
          <w:color w:val="000000"/>
          <w:sz w:val="28"/>
        </w:rPr>
        <w:t>
      26. ҰБТ-ға қатысу үшін өтініш білдіріп, оның нәтижелері бойынша республикалық бюджет немесе жергілікті бюджет қаражаты есебінен білім беру грантын беру конкурсына қатысатын түсушілерге, рұқсаттамада көрсетілген күні тестілеуге қатыспаған болса, тестілеу тапсыру тіліне сәйкес аудиторияда орын болған жағдайда және келесі дәлелді себептер бойынша ҰБТ-ны өткізу кезеңінде келесі күндердің бірінде қатысу мүмкіндігі беріледі:</w:t>
      </w:r>
    </w:p>
    <w:bookmarkEnd w:id="20"/>
    <w:p>
      <w:pPr>
        <w:spacing w:after="0"/>
        <w:ind w:left="0"/>
        <w:jc w:val="both"/>
      </w:pPr>
      <w:r>
        <w:rPr>
          <w:rFonts w:ascii="Times New Roman"/>
          <w:b w:val="false"/>
          <w:i w:val="false"/>
          <w:color w:val="000000"/>
          <w:sz w:val="28"/>
        </w:rPr>
        <w:t xml:space="preserve">
      1) денсаулық жағдайы бойынша № 907 </w:t>
      </w:r>
      <w:r>
        <w:rPr>
          <w:rFonts w:ascii="Times New Roman"/>
          <w:b w:val="false"/>
          <w:i w:val="false"/>
          <w:color w:val="000000"/>
          <w:sz w:val="28"/>
        </w:rPr>
        <w:t>бұйрығымен</w:t>
      </w:r>
      <w:r>
        <w:rPr>
          <w:rFonts w:ascii="Times New Roman"/>
          <w:b w:val="false"/>
          <w:i w:val="false"/>
          <w:color w:val="000000"/>
          <w:sz w:val="28"/>
        </w:rPr>
        <w:t xml:space="preserve"> бекітілген № 035-1/Е нысанға сәйкес дәрігерлік-консультациялық комиссияның қорытындысы болған жағдайда;</w:t>
      </w:r>
    </w:p>
    <w:p>
      <w:pPr>
        <w:spacing w:after="0"/>
        <w:ind w:left="0"/>
        <w:jc w:val="both"/>
      </w:pPr>
      <w:r>
        <w:rPr>
          <w:rFonts w:ascii="Times New Roman"/>
          <w:b w:val="false"/>
          <w:i w:val="false"/>
          <w:color w:val="000000"/>
          <w:sz w:val="28"/>
        </w:rPr>
        <w:t>
      2) тізбесі "Неке (ерлі-зайыптылық) және отбасы туралы" Қазақстан Республикасының Кодексінде (бұдан әрі – Кодекс) айқындалған жақын туыстарының қайтыс болуын растайтын құжаттар болған кезде;</w:t>
      </w:r>
    </w:p>
    <w:p>
      <w:pPr>
        <w:spacing w:after="0"/>
        <w:ind w:left="0"/>
        <w:jc w:val="both"/>
      </w:pPr>
      <w:r>
        <w:rPr>
          <w:rFonts w:ascii="Times New Roman"/>
          <w:b w:val="false"/>
          <w:i w:val="false"/>
          <w:color w:val="000000"/>
          <w:sz w:val="28"/>
        </w:rPr>
        <w:t>
      3) төтенше жағдайлар кезінде.</w:t>
      </w:r>
    </w:p>
    <w:bookmarkStart w:name="z40" w:id="21"/>
    <w:p>
      <w:pPr>
        <w:spacing w:after="0"/>
        <w:ind w:left="0"/>
        <w:jc w:val="both"/>
      </w:pPr>
      <w:r>
        <w:rPr>
          <w:rFonts w:ascii="Times New Roman"/>
          <w:b w:val="false"/>
          <w:i w:val="false"/>
          <w:color w:val="000000"/>
          <w:sz w:val="28"/>
        </w:rPr>
        <w:t>
      27. ҰБТ өткізу ережелерінің сақталуын бақылауды жүзеге асыру үшін ҰБТӨП-ке және базалық ЖОО-ға Қазақстан Республикасы Білім және ғылым министрлігінің өкілдері (бұдан әрі - Министрлік өкілдері) жіберіледі, олар сондай-ақ аудитория мен дәліз бойынша кезекші қызметін атқарады.</w:t>
      </w:r>
    </w:p>
    <w:bookmarkEnd w:id="21"/>
    <w:bookmarkStart w:name="z41" w:id="22"/>
    <w:p>
      <w:pPr>
        <w:spacing w:after="0"/>
        <w:ind w:left="0"/>
        <w:jc w:val="both"/>
      </w:pPr>
      <w:r>
        <w:rPr>
          <w:rFonts w:ascii="Times New Roman"/>
          <w:b w:val="false"/>
          <w:i w:val="false"/>
          <w:color w:val="000000"/>
          <w:sz w:val="28"/>
        </w:rPr>
        <w:t>
      28. ҰБТ өткізілетін корпустарда тестілеу күндері тестілеу үшін пайдаланылмайтын барлық аудиториялар, кабинеттер, бөлмелер (әжетхана бөлмелерінен басқа), сондай-ақ түсушілердің кіру және шығу есіктерінен басқа барлық кіру есіктері жабылып, мөрленеді. Ғимараттың сыртында орналасқан әжетхана бөлмелеріне апаратын жол мен аумаққа бөтен адамдардың кіруі шектеледі.</w:t>
      </w:r>
    </w:p>
    <w:bookmarkEnd w:id="22"/>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29. Ғимаратқа кіруге арналған есіктер бейнебақылау жүйесімен қамтамасыз етіледі. Бұл ретте өткізу барысы, сонымен қатар тестілеуден кейінгі пайдаланылған кітапшалар сақталған бөлменің бейнебақылау жазбасы ҰБТ аяқталғаннан кейінгі 5 (бес) күнтізбелік күн ішінде "Ұлттық тестілеу орталығы" республикалық мемлекеттік қазыналық кәсіпорнының мұрағатына тапсырылады.</w:t>
      </w:r>
    </w:p>
    <w:p>
      <w:pPr>
        <w:spacing w:after="0"/>
        <w:ind w:left="0"/>
        <w:jc w:val="both"/>
      </w:pPr>
      <w:r>
        <w:rPr>
          <w:rFonts w:ascii="Times New Roman"/>
          <w:b w:val="false"/>
          <w:i w:val="false"/>
          <w:color w:val="000000"/>
          <w:sz w:val="28"/>
        </w:rPr>
        <w:t>
      ҰБТ аяқталғаннан кейін күнтізбелік жылдың 25 тамызына дейін Ұлттық тестілеу орталығы тестілеу кезіндегі бейнебақылау жазбаларын талдауды жүзеге асырады.</w:t>
      </w:r>
    </w:p>
    <w:p>
      <w:pPr>
        <w:spacing w:after="0"/>
        <w:ind w:left="0"/>
        <w:jc w:val="both"/>
      </w:pPr>
      <w:r>
        <w:rPr>
          <w:rFonts w:ascii="Times New Roman"/>
          <w:b w:val="false"/>
          <w:i w:val="false"/>
          <w:color w:val="000000"/>
          <w:sz w:val="28"/>
        </w:rPr>
        <w:t xml:space="preserve">
      ҰБТ кезінде түсушілердің Қағидалардың </w:t>
      </w:r>
      <w:r>
        <w:rPr>
          <w:rFonts w:ascii="Times New Roman"/>
          <w:b w:val="false"/>
          <w:i w:val="false"/>
          <w:color w:val="000000"/>
          <w:sz w:val="28"/>
        </w:rPr>
        <w:t>30-тармағында</w:t>
      </w:r>
      <w:r>
        <w:rPr>
          <w:rFonts w:ascii="Times New Roman"/>
          <w:b w:val="false"/>
          <w:i w:val="false"/>
          <w:color w:val="000000"/>
          <w:sz w:val="28"/>
        </w:rPr>
        <w:t xml:space="preserve"> көрсетілген тыйым салынған заттардың біреуін пайдаланғаны анықталған жағдайда тестілеу нәтижелері (ҰБТ балдары), сондай-ақ республикалық бюджет қаражаты есебінен білім беру грантын беруге арналған конкурстың нәтижелері білім беру саласындағы уәкілетті органның бұйрығымен, жергілікті бюджет қаражаты есебінен білім беру грантын беруге арналған конкурстың нәтижелері жергілікті атқарушы органның қаулысымен күнтізбелік жылдың 1 қыркүйегіне дейін нәтижелері жойылады.</w:t>
      </w:r>
    </w:p>
    <w:p>
      <w:pPr>
        <w:spacing w:after="0"/>
        <w:ind w:left="0"/>
        <w:jc w:val="both"/>
      </w:pPr>
      <w:r>
        <w:rPr>
          <w:rFonts w:ascii="Times New Roman"/>
          <w:b w:val="false"/>
          <w:i w:val="false"/>
          <w:color w:val="000000"/>
          <w:sz w:val="28"/>
        </w:rPr>
        <w:t xml:space="preserve">
      Республикалық бюджет қаражаты есебінен білім беру грантын беруге арналған конкурстың нәтижесі бойынша білім беру гранты тағайындалған түсушіден ҰБТ-да Қағидалардың </w:t>
      </w:r>
      <w:r>
        <w:rPr>
          <w:rFonts w:ascii="Times New Roman"/>
          <w:b w:val="false"/>
          <w:i w:val="false"/>
          <w:color w:val="000000"/>
          <w:sz w:val="28"/>
        </w:rPr>
        <w:t>30-тармағында</w:t>
      </w:r>
      <w:r>
        <w:rPr>
          <w:rFonts w:ascii="Times New Roman"/>
          <w:b w:val="false"/>
          <w:i w:val="false"/>
          <w:color w:val="000000"/>
          <w:sz w:val="28"/>
        </w:rPr>
        <w:t xml:space="preserve"> көрсетілген тыйым салынған заттарды пайдаланғандығы анықталған жағдайда Ұлттық тестілеу орталығы тестілеу барысында тыйым салынған затты пайдаланғаны туралы акт жасайды.</w:t>
      </w:r>
    </w:p>
    <w:p>
      <w:pPr>
        <w:spacing w:after="0"/>
        <w:ind w:left="0"/>
        <w:jc w:val="both"/>
      </w:pPr>
      <w:r>
        <w:rPr>
          <w:rFonts w:ascii="Times New Roman"/>
          <w:b w:val="false"/>
          <w:i w:val="false"/>
          <w:color w:val="000000"/>
          <w:sz w:val="28"/>
        </w:rPr>
        <w:t>
      Білім беру грантын беру туралы куәліктің жойылатынын растайтын материалдар шешімімен бірге білім беру саласындағы уәкілетті органмен құрылған комиссияның қарауына ұсынылады.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29-тармақ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30. Түсушілер тестілеуге кіргізу барысында ғимаратқа бір-бірден кіргізіледі.</w:t>
      </w:r>
    </w:p>
    <w:p>
      <w:pPr>
        <w:spacing w:after="0"/>
        <w:ind w:left="0"/>
        <w:jc w:val="both"/>
      </w:pPr>
      <w:r>
        <w:rPr>
          <w:rFonts w:ascii="Times New Roman"/>
          <w:b w:val="false"/>
          <w:i w:val="false"/>
          <w:color w:val="000000"/>
          <w:sz w:val="28"/>
        </w:rPr>
        <w:t>
      Түсушілердің жеке басын сәйкестендіру тестілеуге рұқсаттама мен жеке басын куәландыратын құжаты негізінде, ал жасы 16-ға толмаған түсушілер ағымдағы жылы орта білім беру ұйымын аяқтайтындығы туралы анықтама негізінде жүргізіледі.</w:t>
      </w:r>
    </w:p>
    <w:p>
      <w:pPr>
        <w:spacing w:after="0"/>
        <w:ind w:left="0"/>
        <w:jc w:val="both"/>
      </w:pPr>
      <w:r>
        <w:rPr>
          <w:rFonts w:ascii="Times New Roman"/>
          <w:b w:val="false"/>
          <w:i w:val="false"/>
          <w:color w:val="000000"/>
          <w:sz w:val="28"/>
        </w:rPr>
        <w:t>
      Бұл ретте, жеке басын куәландыратын құжаты немесе паспорты бар және өтінішті онлайн тіркелу жолымен автоматтандырылған жүйе арқылы берген түсушілердің жеке басы бетінің көлемдік-кеңістіктік формасының сканерленуі арқылы сәйкестендіріледі және тестілеуге жіберіледі.</w:t>
      </w:r>
    </w:p>
    <w:p>
      <w:pPr>
        <w:spacing w:after="0"/>
        <w:ind w:left="0"/>
        <w:jc w:val="both"/>
      </w:pPr>
      <w:r>
        <w:rPr>
          <w:rFonts w:ascii="Times New Roman"/>
          <w:b w:val="false"/>
          <w:i w:val="false"/>
          <w:color w:val="000000"/>
          <w:sz w:val="28"/>
        </w:rPr>
        <w:t>
      Тестілеуге кіргізу кезінде қол және рамалық металліздегіштер пайдаланылады. Тестілеуге кіргізу кезінде металліздегіштерді қолдану тестілеу өткізу барысында түсушілердің қауіпсіздігін қамтамасыз ету, сондай-ақ олардың ғимаратқа төмендегі тыйым салынған заттарды: ақпараттарды тасымалдау функциясымен жабдықталған ұялы байланыстар, оның ішінде пейджер, ұялы телефондар, планшеттер, iPad (Айпад), iPod (Айпод), SmartPhone (Смартфон)), ноутбуктер, плейерлер, модемдер (мобильді роутерлер), радио-электрондық байланыстың барлық түрлері, оның ішінде (Wi-Fi (Вай-фай), Bluetooth (Блютуз), Dect (Дект), 3G (3 Джи), 4G (4 Джи), 5G (5 Джи), смарт сағаттар, сымды және сымсыз құлаққаптар және тағы басқаларды алып кіруіне жол бермеу үшін қолданылады.</w:t>
      </w:r>
    </w:p>
    <w:p>
      <w:pPr>
        <w:spacing w:after="0"/>
        <w:ind w:left="0"/>
        <w:jc w:val="both"/>
      </w:pPr>
      <w:r>
        <w:rPr>
          <w:rFonts w:ascii="Times New Roman"/>
          <w:b w:val="false"/>
          <w:i w:val="false"/>
          <w:color w:val="000000"/>
          <w:sz w:val="28"/>
        </w:rPr>
        <w:t>
      Тестілеуге кіргізу барысында металл іздегішпен тексеру кезінде осы тармақта көрсетілген тыйым салынған заттар табылған жағдайда, Министрлік өкілі осы Қағидаларға 13-1-қосымшаға сәйкес нысан бойынша "ҰБТ өткізу пунктінің ғимаратына кіргізу барысында металл іздегішпен тыйым салынған заттар табылған тестіленушіні ғимараттан шығару туралы" акт жасайды және түсуші сол тестілеуге жіберілмейді және ағымдағы жылғы тестілеуге жіберілмейді.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30-тармақ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44" w:id="23"/>
    <w:p>
      <w:pPr>
        <w:spacing w:after="0"/>
        <w:ind w:left="0"/>
        <w:jc w:val="both"/>
      </w:pPr>
      <w:r>
        <w:rPr>
          <w:rFonts w:ascii="Times New Roman"/>
          <w:b w:val="false"/>
          <w:i w:val="false"/>
          <w:color w:val="000000"/>
          <w:sz w:val="28"/>
        </w:rPr>
        <w:t>
      31. ҰБТ өткізу үшін жергілікті жерлерде уәкілетті органмен бекітілетін ҰБТ ұйымдастыру және өткізу жөніндегі мемлекеттік комиссиялар (бұдан әрі – мемлекеттік комиссиялар) құрылады.</w:t>
      </w:r>
    </w:p>
    <w:bookmarkEnd w:id="23"/>
    <w:bookmarkStart w:name="z45" w:id="24"/>
    <w:p>
      <w:pPr>
        <w:spacing w:after="0"/>
        <w:ind w:left="0"/>
        <w:jc w:val="both"/>
      </w:pPr>
      <w:r>
        <w:rPr>
          <w:rFonts w:ascii="Times New Roman"/>
          <w:b w:val="false"/>
          <w:i w:val="false"/>
          <w:color w:val="000000"/>
          <w:sz w:val="28"/>
        </w:rPr>
        <w:t>
      32. Мемлекеттік комиссияның төрағасы болып ҰБТ-ны ұйымдастыру мен өткізуді қамтамасыз ететін, сонымен қатар металліздегіштер, радиоэлектрондық және ұялы байланыс сигналдарын өшіретін және бейнебақылау құралдарын қолдануды жүзеге асыратын жоғары оқу орындарының басшылары немесе қалалық, аудандық білім бөлімдерінің (басқармаларының) басшылары тағайындалады.</w:t>
      </w:r>
    </w:p>
    <w:bookmarkEnd w:id="24"/>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33. Мемлекеттік комиссияның құрамына облыстар немесе республикалық маңызы бар қалалар әкімдіктерінің өкілдері, құқық қорғау органдарының, қоғамдық ұйымдардың, бұқаралық ақпарат құралдарының өкілдері кіреді.</w:t>
      </w:r>
    </w:p>
    <w:p>
      <w:pPr>
        <w:spacing w:after="0"/>
        <w:ind w:left="0"/>
        <w:jc w:val="both"/>
      </w:pPr>
      <w:r>
        <w:rPr>
          <w:rFonts w:ascii="Times New Roman"/>
          <w:b w:val="false"/>
          <w:i w:val="false"/>
          <w:color w:val="000000"/>
          <w:sz w:val="28"/>
        </w:rPr>
        <w:t>
      Бұл ретте мемлекеттік комиссия құрамына күнтізбелік жылы жақын туыстығы Кодекспен белгіленген ҰБТ тапсыратын адамдардың туыстары кірмейді.</w:t>
      </w:r>
    </w:p>
    <w:p>
      <w:pPr>
        <w:spacing w:after="0"/>
        <w:ind w:left="0"/>
        <w:jc w:val="both"/>
      </w:pPr>
      <w:r>
        <w:rPr>
          <w:rFonts w:ascii="Times New Roman"/>
          <w:b w:val="false"/>
          <w:i w:val="false"/>
          <w:color w:val="000000"/>
          <w:sz w:val="28"/>
        </w:rPr>
        <w:t>
      Мемлекеттік комиссия мүшелерінің саны бес адамды құрайды. Мемлекеттік комиссияның шешімдері отырысқа қатысып отырған мүшелер санының жай көпшілік даусымен қабылданады және отырыс хаттамаларымен ресімделеді, оған білім беру ұйымдарының немесе білім (басқармаларының) бөлімдерінің білікті қызметкерлері қатарынан тағайындалатын төраға мен хатшы қол қояды. Дауыстар тең болған жағдайда төрағаның дауысы шешуші болып саналады.</w:t>
      </w:r>
    </w:p>
    <w:p>
      <w:pPr>
        <w:spacing w:after="0"/>
        <w:ind w:left="0"/>
        <w:jc w:val="both"/>
      </w:pPr>
      <w:r>
        <w:rPr>
          <w:rFonts w:ascii="Times New Roman"/>
          <w:b w:val="false"/>
          <w:i w:val="false"/>
          <w:color w:val="000000"/>
          <w:sz w:val="28"/>
        </w:rPr>
        <w:t>
      Мемлекеттік комиссия:</w:t>
      </w:r>
    </w:p>
    <w:p>
      <w:pPr>
        <w:spacing w:after="0"/>
        <w:ind w:left="0"/>
        <w:jc w:val="both"/>
      </w:pPr>
      <w:r>
        <w:rPr>
          <w:rFonts w:ascii="Times New Roman"/>
          <w:b w:val="false"/>
          <w:i w:val="false"/>
          <w:color w:val="000000"/>
          <w:sz w:val="28"/>
        </w:rPr>
        <w:t>
      1) ҰБТӨП-те немесе базалық ЖОО-да тестілеу өткізу үшін аудиторлық қорды бекітеді;</w:t>
      </w:r>
    </w:p>
    <w:p>
      <w:pPr>
        <w:spacing w:after="0"/>
        <w:ind w:left="0"/>
        <w:jc w:val="both"/>
      </w:pPr>
      <w:r>
        <w:rPr>
          <w:rFonts w:ascii="Times New Roman"/>
          <w:b w:val="false"/>
          <w:i w:val="false"/>
          <w:color w:val="000000"/>
          <w:sz w:val="28"/>
        </w:rPr>
        <w:t>
      2) Құқық қорғау органдарының өкілдерімен бірлесіп, тестілеу басталғанға дейін ғимаратты терроризмге қарсы қорғалу мәніне тексеруді, сондай-ақ тестілеуді өткізу кезеңінде қоғамдық тәртіпті сақтауды қамтамасыз етуді ұйымдастырады;</w:t>
      </w:r>
    </w:p>
    <w:p>
      <w:pPr>
        <w:spacing w:after="0"/>
        <w:ind w:left="0"/>
        <w:jc w:val="both"/>
      </w:pPr>
      <w:r>
        <w:rPr>
          <w:rFonts w:ascii="Times New Roman"/>
          <w:b w:val="false"/>
          <w:i w:val="false"/>
          <w:color w:val="000000"/>
          <w:sz w:val="28"/>
        </w:rPr>
        <w:t>
      3) түсушілерді тестілеуге кіргізуді ұйымдастырады;</w:t>
      </w:r>
    </w:p>
    <w:p>
      <w:pPr>
        <w:spacing w:after="0"/>
        <w:ind w:left="0"/>
        <w:jc w:val="both"/>
      </w:pPr>
      <w:r>
        <w:rPr>
          <w:rFonts w:ascii="Times New Roman"/>
          <w:b w:val="false"/>
          <w:i w:val="false"/>
          <w:color w:val="000000"/>
          <w:sz w:val="28"/>
        </w:rPr>
        <w:t>
      4) тестілеуге кіргізу барысында металл іздегіштерді пайдалануды және қоғамдық тәртіпті сақтауды ұйымдастырады;</w:t>
      </w:r>
    </w:p>
    <w:p>
      <w:pPr>
        <w:spacing w:after="0"/>
        <w:ind w:left="0"/>
        <w:jc w:val="both"/>
      </w:pPr>
      <w:r>
        <w:rPr>
          <w:rFonts w:ascii="Times New Roman"/>
          <w:b w:val="false"/>
          <w:i w:val="false"/>
          <w:color w:val="000000"/>
          <w:sz w:val="28"/>
        </w:rPr>
        <w:t xml:space="preserve">
      5) "Халықтың санитариялық-эпидемиологиялық салауаттылығы саласындағы есепке алу және есеп беру құжаттамасының нысандарын бекіту туралы" Қазақстан Республикасы Ұлттық экономика министрінің 2015 жылғы 30 мамырдағы № 415 бұйрығымен бекітілген (Нормативтік құқықтық актілерді мемлекеттік тіркеу тізілімінде № 11626 болып тіркелген) </w:t>
      </w:r>
      <w:r>
        <w:rPr>
          <w:rFonts w:ascii="Times New Roman"/>
          <w:b w:val="false"/>
          <w:i w:val="false"/>
          <w:color w:val="000000"/>
          <w:sz w:val="28"/>
        </w:rPr>
        <w:t>135-қосымшаға</w:t>
      </w:r>
      <w:r>
        <w:rPr>
          <w:rFonts w:ascii="Times New Roman"/>
          <w:b w:val="false"/>
          <w:i w:val="false"/>
          <w:color w:val="000000"/>
          <w:sz w:val="28"/>
        </w:rPr>
        <w:t xml:space="preserve"> сәйкес ұтқыр және радиоэлектрондық байланыс сигналдарын беретін құрылғыларды пайдалануды, сондай-ақ электромагниттік өрісті өлшеу хаттамасын алуды ұйымдастырады;</w:t>
      </w:r>
    </w:p>
    <w:p>
      <w:pPr>
        <w:spacing w:after="0"/>
        <w:ind w:left="0"/>
        <w:jc w:val="both"/>
      </w:pPr>
      <w:r>
        <w:rPr>
          <w:rFonts w:ascii="Times New Roman"/>
          <w:b w:val="false"/>
          <w:i w:val="false"/>
          <w:color w:val="000000"/>
          <w:sz w:val="28"/>
        </w:rPr>
        <w:t>
      6) ҰБТ өткізу кезінде кезекшілермен және медициналық қызметкерлермен жұмысты ұйымдастырады;</w:t>
      </w:r>
    </w:p>
    <w:p>
      <w:pPr>
        <w:spacing w:after="0"/>
        <w:ind w:left="0"/>
        <w:jc w:val="both"/>
      </w:pPr>
      <w:r>
        <w:rPr>
          <w:rFonts w:ascii="Times New Roman"/>
          <w:b w:val="false"/>
          <w:i w:val="false"/>
          <w:color w:val="000000"/>
          <w:sz w:val="28"/>
        </w:rPr>
        <w:t>
      7) тестілеу материалдары салынған қаптарды ашу процесіне қатысады;</w:t>
      </w:r>
    </w:p>
    <w:p>
      <w:pPr>
        <w:spacing w:after="0"/>
        <w:ind w:left="0"/>
        <w:jc w:val="both"/>
      </w:pPr>
      <w:r>
        <w:rPr>
          <w:rFonts w:ascii="Times New Roman"/>
          <w:b w:val="false"/>
          <w:i w:val="false"/>
          <w:color w:val="000000"/>
          <w:sz w:val="28"/>
        </w:rPr>
        <w:t>
      8) тестілеуге кіргізу кезінде түсушілерден металліздегіштермен тексеруге дейін алынған тыйым салынған заттарды сақтауды қамтамасыз етеді;</w:t>
      </w:r>
    </w:p>
    <w:p>
      <w:pPr>
        <w:spacing w:after="0"/>
        <w:ind w:left="0"/>
        <w:jc w:val="both"/>
      </w:pPr>
      <w:r>
        <w:rPr>
          <w:rFonts w:ascii="Times New Roman"/>
          <w:b w:val="false"/>
          <w:i w:val="false"/>
          <w:color w:val="000000"/>
          <w:sz w:val="28"/>
        </w:rPr>
        <w:t>
      9) көру қабілеті, тірек-қозғалыс аппаратының функциялары, есту қабілеті</w:t>
      </w:r>
    </w:p>
    <w:p>
      <w:pPr>
        <w:spacing w:after="0"/>
        <w:ind w:left="0"/>
        <w:jc w:val="both"/>
      </w:pPr>
      <w:r>
        <w:rPr>
          <w:rFonts w:ascii="Times New Roman"/>
          <w:b w:val="false"/>
          <w:i w:val="false"/>
          <w:color w:val="000000"/>
          <w:sz w:val="28"/>
        </w:rPr>
        <w:t>
      бұзылған мүгедектер мен мүгедек балалар үшін мүгедектігі туралы белгіленген құжатты көрсеткен жағдайда ҰБТ шеңберінде тапсырылатын пән мұғалімі болып табылмайтын немесе ымдау тілін меңгерген маман беруді ұйымдастырады;</w:t>
      </w:r>
    </w:p>
    <w:p>
      <w:pPr>
        <w:spacing w:after="0"/>
        <w:ind w:left="0"/>
        <w:jc w:val="both"/>
      </w:pPr>
      <w:r>
        <w:rPr>
          <w:rFonts w:ascii="Times New Roman"/>
          <w:b w:val="false"/>
          <w:i w:val="false"/>
          <w:color w:val="000000"/>
          <w:sz w:val="28"/>
        </w:rPr>
        <w:t>
      10) дұрыс жауаптар кодтарының және ҰБТ нәтижелерінің (апелляцияны есепке алмағандағы және алғандағы) жалпы шолу үшін ұсынылуын ұйымдастырады;</w:t>
      </w:r>
    </w:p>
    <w:p>
      <w:pPr>
        <w:spacing w:after="0"/>
        <w:ind w:left="0"/>
        <w:jc w:val="both"/>
      </w:pPr>
      <w:r>
        <w:rPr>
          <w:rFonts w:ascii="Times New Roman"/>
          <w:b w:val="false"/>
          <w:i w:val="false"/>
          <w:color w:val="000000"/>
          <w:sz w:val="28"/>
        </w:rPr>
        <w:t>
      11) апелляциялық комиссияның жұмысы үшін жағдай жасайды;</w:t>
      </w:r>
    </w:p>
    <w:p>
      <w:pPr>
        <w:spacing w:after="0"/>
        <w:ind w:left="0"/>
        <w:jc w:val="both"/>
      </w:pPr>
      <w:r>
        <w:rPr>
          <w:rFonts w:ascii="Times New Roman"/>
          <w:b w:val="false"/>
          <w:i w:val="false"/>
          <w:color w:val="000000"/>
          <w:sz w:val="28"/>
        </w:rPr>
        <w:t>
      12) сертификаттар мен таңдаған бейіндік пәндер комбинациясына сәйкес ақпараттық парақтарды беруді ұйымдастырады;</w:t>
      </w:r>
    </w:p>
    <w:p>
      <w:pPr>
        <w:spacing w:after="0"/>
        <w:ind w:left="0"/>
        <w:jc w:val="both"/>
      </w:pPr>
      <w:r>
        <w:rPr>
          <w:rFonts w:ascii="Times New Roman"/>
          <w:b w:val="false"/>
          <w:i w:val="false"/>
          <w:color w:val="000000"/>
          <w:sz w:val="28"/>
        </w:rPr>
        <w:t>
      13) кезекшілер құрамын бекіту және оларға нұсқаулық өткізу;</w:t>
      </w:r>
    </w:p>
    <w:p>
      <w:pPr>
        <w:spacing w:after="0"/>
        <w:ind w:left="0"/>
        <w:jc w:val="both"/>
      </w:pPr>
      <w:r>
        <w:rPr>
          <w:rFonts w:ascii="Times New Roman"/>
          <w:b w:val="false"/>
          <w:i w:val="false"/>
          <w:color w:val="000000"/>
          <w:sz w:val="28"/>
        </w:rPr>
        <w:t>
      14) тестілеуде қолданылған кітапшаларды бейнебақылау жүргізілетін бөлмеде жойылғанға дейін сақталуын қамтамасыз етеді.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33-тармақ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34. Базалық және (немесе) желілік ЖОО-ның қабылдау комиссиясы түсушілерден құжат қабылдауды электрондық кезекпен жүзеге асырады, ҰБТ-ға өтініш толтыру бойынша кеңес береді, түсушілерді құжаттардан көшірме жасайтын құрылғылармен, олардың және оларды алып жүрушілеріне күту орнымен, ауыз сумен қамтамасыз етуі қажет.</w:t>
      </w:r>
    </w:p>
    <w:p>
      <w:pPr>
        <w:spacing w:after="0"/>
        <w:ind w:left="0"/>
        <w:jc w:val="both"/>
      </w:pPr>
      <w:r>
        <w:rPr>
          <w:rFonts w:ascii="Times New Roman"/>
          <w:b w:val="false"/>
          <w:i w:val="false"/>
          <w:color w:val="000000"/>
          <w:sz w:val="28"/>
        </w:rPr>
        <w:t>
      Өтінішті түсуші өзі толтырады және қабылдау комиссиясының жауапты хатшысы тексереді.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34-тармақ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48" w:id="25"/>
    <w:p>
      <w:pPr>
        <w:spacing w:after="0"/>
        <w:ind w:left="0"/>
        <w:jc w:val="left"/>
      </w:pPr>
      <w:r>
        <w:rPr>
          <w:rFonts w:ascii="Times New Roman"/>
          <w:b/>
          <w:i w:val="false"/>
          <w:color w:val="000000"/>
        </w:rPr>
        <w:t xml:space="preserve"> 2-параграф. ҰБТ өткізу процесі</w:t>
      </w:r>
    </w:p>
    <w:bookmarkEnd w:id="25"/>
    <w:p>
      <w:pPr>
        <w:spacing w:after="0"/>
        <w:ind w:left="0"/>
        <w:jc w:val="left"/>
      </w:pPr>
    </w:p>
    <w:p>
      <w:pPr>
        <w:spacing w:after="0"/>
        <w:ind w:left="0"/>
        <w:jc w:val="both"/>
      </w:pPr>
      <w:r>
        <w:rPr>
          <w:rFonts w:ascii="Times New Roman"/>
          <w:b w:val="false"/>
          <w:i w:val="false"/>
          <w:color w:val="000000"/>
          <w:sz w:val="28"/>
        </w:rPr>
        <w:t>
      35. ҰБТ келесі мерзімдерде:</w:t>
      </w:r>
    </w:p>
    <w:p>
      <w:pPr>
        <w:spacing w:after="0"/>
        <w:ind w:left="0"/>
        <w:jc w:val="both"/>
      </w:pPr>
      <w:r>
        <w:rPr>
          <w:rFonts w:ascii="Times New Roman"/>
          <w:b w:val="false"/>
          <w:i w:val="false"/>
          <w:color w:val="000000"/>
          <w:sz w:val="28"/>
        </w:rPr>
        <w:t xml:space="preserve">
      1) күнтізбелік жылғы 15 және 20 қаңтар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1), 6) және 7) тармақшаларында көрсетілген адамдар үшін;</w:t>
      </w:r>
    </w:p>
    <w:p>
      <w:pPr>
        <w:spacing w:after="0"/>
        <w:ind w:left="0"/>
        <w:jc w:val="both"/>
      </w:pPr>
      <w:r>
        <w:rPr>
          <w:rFonts w:ascii="Times New Roman"/>
          <w:b w:val="false"/>
          <w:i w:val="false"/>
          <w:color w:val="000000"/>
          <w:sz w:val="28"/>
        </w:rPr>
        <w:t xml:space="preserve">
      2) күнтізбелік жылғы 26 және 31 наурыз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1) және 6)тармақшаларында көрсетілген адамдар үшін;</w:t>
      </w:r>
    </w:p>
    <w:p>
      <w:pPr>
        <w:spacing w:after="0"/>
        <w:ind w:left="0"/>
        <w:jc w:val="both"/>
      </w:pPr>
      <w:r>
        <w:rPr>
          <w:rFonts w:ascii="Times New Roman"/>
          <w:b w:val="false"/>
          <w:i w:val="false"/>
          <w:color w:val="000000"/>
          <w:sz w:val="28"/>
        </w:rPr>
        <w:t xml:space="preserve">
      3) күнтізбелік жылғы 20 маусым бен 5 шілде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2), 3), 4), 5)және 6)тармақшаларында көрсетілген адамдар үшін;</w:t>
      </w:r>
    </w:p>
    <w:p>
      <w:pPr>
        <w:spacing w:after="0"/>
        <w:ind w:left="0"/>
        <w:jc w:val="both"/>
      </w:pPr>
      <w:r>
        <w:rPr>
          <w:rFonts w:ascii="Times New Roman"/>
          <w:b w:val="false"/>
          <w:i w:val="false"/>
          <w:color w:val="000000"/>
          <w:sz w:val="28"/>
        </w:rPr>
        <w:t xml:space="preserve">
      4) күнтізбелік жылғы 17 және 20 тамыз аралығында осы Қағидалардың </w:t>
      </w:r>
      <w:r>
        <w:rPr>
          <w:rFonts w:ascii="Times New Roman"/>
          <w:b w:val="false"/>
          <w:i w:val="false"/>
          <w:color w:val="000000"/>
          <w:sz w:val="28"/>
        </w:rPr>
        <w:t>3-тармағының</w:t>
      </w:r>
      <w:r>
        <w:rPr>
          <w:rFonts w:ascii="Times New Roman"/>
          <w:b w:val="false"/>
          <w:i w:val="false"/>
          <w:color w:val="000000"/>
          <w:sz w:val="28"/>
        </w:rPr>
        <w:t xml:space="preserve"> 2), 3), 5), 6) және 7) тармақшаларында көрсетілген адамдар үшін өткізіледі.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35-тармақ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36. Түсушілер аудиторияға бір-бірден кіргізіледі, бұл ретте жеке басын растайтын құжат негізінде түсушінің жеке басы, он алты жасқа толмаған түсушілердің жеке басы анықтама негізінде сәйкестендіріледі, содан кейін рұқсаттама және рұқсаттама түбіртегі осы Қағидаларға </w:t>
      </w:r>
      <w:r>
        <w:rPr>
          <w:rFonts w:ascii="Times New Roman"/>
          <w:b w:val="false"/>
          <w:i w:val="false"/>
          <w:color w:val="000000"/>
          <w:sz w:val="28"/>
        </w:rPr>
        <w:t>6-қосымшаға</w:t>
      </w:r>
      <w:r>
        <w:rPr>
          <w:rFonts w:ascii="Times New Roman"/>
          <w:b w:val="false"/>
          <w:i w:val="false"/>
          <w:color w:val="000000"/>
          <w:sz w:val="28"/>
        </w:rPr>
        <w:t xml:space="preserve"> сәйкес нысан бойынша салыстырылып тексеріледі.</w:t>
      </w:r>
    </w:p>
    <w:p>
      <w:pPr>
        <w:spacing w:after="0"/>
        <w:ind w:left="0"/>
        <w:jc w:val="both"/>
      </w:pPr>
      <w:r>
        <w:rPr>
          <w:rFonts w:ascii="Times New Roman"/>
          <w:b w:val="false"/>
          <w:i w:val="false"/>
          <w:color w:val="000000"/>
          <w:sz w:val="28"/>
        </w:rPr>
        <w:t>
      Түсушінің жеке басын сәйкестендіргеннен кейін аудиторияға кіргізілуіне тыйым салынған заттарға, кез-келген электрондық құрылғылар (оның ішінде байланыс құралдары), баспа және қолжазба материалдарына тексеру жүргізіледі.</w:t>
      </w:r>
    </w:p>
    <w:p>
      <w:pPr>
        <w:spacing w:after="0"/>
        <w:ind w:left="0"/>
        <w:jc w:val="both"/>
      </w:pPr>
      <w:r>
        <w:rPr>
          <w:rFonts w:ascii="Times New Roman"/>
          <w:b w:val="false"/>
          <w:i w:val="false"/>
          <w:color w:val="000000"/>
          <w:sz w:val="28"/>
        </w:rPr>
        <w:t>
      Тыйым салынған заттарды аудиторияға алып кіруге әрекет жасағаны немесе академиялық адалдығына күмән келтіретін әрекет белгілері анықталған жағдайда, осы Қағидаларға 13-1-қосымшаға сәйкес нысан бойынша акт жасалады және түсуші сол тестілеуге және ағымдағы жылы тестілеуге жіберілмейді.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36-тармақ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37. Тестілеуге кіргізу барысында бөгде адам анықталған жағдайда Министрлік өкілі осы Қағидаларға </w:t>
      </w:r>
      <w:r>
        <w:rPr>
          <w:rFonts w:ascii="Times New Roman"/>
          <w:b w:val="false"/>
          <w:i w:val="false"/>
          <w:color w:val="000000"/>
          <w:sz w:val="28"/>
        </w:rPr>
        <w:t>7-қосымшаға</w:t>
      </w:r>
      <w:r>
        <w:rPr>
          <w:rFonts w:ascii="Times New Roman"/>
          <w:b w:val="false"/>
          <w:i w:val="false"/>
          <w:color w:val="000000"/>
          <w:sz w:val="28"/>
        </w:rPr>
        <w:t xml:space="preserve"> сәйкес нысан бойынша тестілеуге жіберу барысында бөгде тұлғаны анықтау актісін жасайды, түсуші тестілеуге кіргізілмейді.</w:t>
      </w:r>
    </w:p>
    <w:p>
      <w:pPr>
        <w:spacing w:after="0"/>
        <w:ind w:left="0"/>
        <w:jc w:val="both"/>
      </w:pPr>
      <w:r>
        <w:rPr>
          <w:rFonts w:ascii="Times New Roman"/>
          <w:b w:val="false"/>
          <w:i w:val="false"/>
          <w:color w:val="000000"/>
          <w:sz w:val="28"/>
        </w:rPr>
        <w:t>
      Тестілеуге кіргізу барысында бөтен тұлғаларды кіргізу фактісі анықталған жағдайда, өз орнына "бөтен тұлғаны" кіргізуге талпынған түсушілерге ағымдағы жылы ҰБТ тапсыруға рұқсат етілмейді.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37-тармақ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52" w:id="26"/>
    <w:p>
      <w:pPr>
        <w:spacing w:after="0"/>
        <w:ind w:left="0"/>
        <w:jc w:val="both"/>
      </w:pPr>
      <w:r>
        <w:rPr>
          <w:rFonts w:ascii="Times New Roman"/>
          <w:b w:val="false"/>
          <w:i w:val="false"/>
          <w:color w:val="000000"/>
          <w:sz w:val="28"/>
        </w:rPr>
        <w:t>
      38. Тестілеу өткізілетін күні таңертең Министрлік өкілі отырғызу парағын басып шығарады.</w:t>
      </w:r>
    </w:p>
    <w:bookmarkEnd w:id="26"/>
    <w:bookmarkStart w:name="z53" w:id="27"/>
    <w:p>
      <w:pPr>
        <w:spacing w:after="0"/>
        <w:ind w:left="0"/>
        <w:jc w:val="both"/>
      </w:pPr>
      <w:r>
        <w:rPr>
          <w:rFonts w:ascii="Times New Roman"/>
          <w:b w:val="false"/>
          <w:i w:val="false"/>
          <w:color w:val="000000"/>
          <w:sz w:val="28"/>
        </w:rPr>
        <w:t xml:space="preserve">
      39. Түсушілер осы Қағидаларға </w:t>
      </w:r>
      <w:r>
        <w:rPr>
          <w:rFonts w:ascii="Times New Roman"/>
          <w:b w:val="false"/>
          <w:i w:val="false"/>
          <w:color w:val="000000"/>
          <w:sz w:val="28"/>
        </w:rPr>
        <w:t>8-қосымшаға</w:t>
      </w:r>
      <w:r>
        <w:rPr>
          <w:rFonts w:ascii="Times New Roman"/>
          <w:b w:val="false"/>
          <w:i w:val="false"/>
          <w:color w:val="000000"/>
          <w:sz w:val="28"/>
        </w:rPr>
        <w:t xml:space="preserve"> сәйкес нысан бойынша отырғызу парағындағы нөмірге сәйкес орын алады, ол түсушілердің отырғызу орнының нөмірі бойынша сұрыпталады.</w:t>
      </w:r>
    </w:p>
    <w:bookmarkEnd w:id="27"/>
    <w:bookmarkStart w:name="z54" w:id="28"/>
    <w:p>
      <w:pPr>
        <w:spacing w:after="0"/>
        <w:ind w:left="0"/>
        <w:jc w:val="both"/>
      </w:pPr>
      <w:r>
        <w:rPr>
          <w:rFonts w:ascii="Times New Roman"/>
          <w:b w:val="false"/>
          <w:i w:val="false"/>
          <w:color w:val="000000"/>
          <w:sz w:val="28"/>
        </w:rPr>
        <w:t xml:space="preserve">
      40. Түсушілер отырғызылғаннан кейін Министрлік өкілі түсушілерге тестілеу материалдарымен жұмыс істеу ережелерін түсіндіреді. Одан әрі министрлік өкілі аудиториядан үш түсушінің қатысуымен тестілеу материалдары бар қорапты ашуды ұйымдастырады. Шақырылған түсушілер қораптағы мөрдің бүтіндігін тексереді. Осы Қағидаларға </w:t>
      </w:r>
      <w:r>
        <w:rPr>
          <w:rFonts w:ascii="Times New Roman"/>
          <w:b w:val="false"/>
          <w:i w:val="false"/>
          <w:color w:val="000000"/>
          <w:sz w:val="28"/>
        </w:rPr>
        <w:t>9-қосымшаға</w:t>
      </w:r>
      <w:r>
        <w:rPr>
          <w:rFonts w:ascii="Times New Roman"/>
          <w:b w:val="false"/>
          <w:i w:val="false"/>
          <w:color w:val="000000"/>
          <w:sz w:val="28"/>
        </w:rPr>
        <w:t xml:space="preserve"> сәйкес нысан бойынша Тестілеу материалдарын ашу туралы актісі жасалып, қорап ашылады және қораптағы тестілеу материалдары саналады.</w:t>
      </w:r>
    </w:p>
    <w:bookmarkEnd w:id="28"/>
    <w:bookmarkStart w:name="z55" w:id="29"/>
    <w:p>
      <w:pPr>
        <w:spacing w:after="0"/>
        <w:ind w:left="0"/>
        <w:jc w:val="both"/>
      </w:pPr>
      <w:r>
        <w:rPr>
          <w:rFonts w:ascii="Times New Roman"/>
          <w:b w:val="false"/>
          <w:i w:val="false"/>
          <w:color w:val="000000"/>
          <w:sz w:val="28"/>
        </w:rPr>
        <w:t>
      41. Бірінші кезекте жауап парақтары мен жауап парақтарының көшірмелері (тестілеуден кейін балдарды өздігінен санауға арналған арнайы бланкілер) таратылады.</w:t>
      </w:r>
    </w:p>
    <w:bookmarkEnd w:id="29"/>
    <w:bookmarkStart w:name="z56" w:id="30"/>
    <w:p>
      <w:pPr>
        <w:spacing w:after="0"/>
        <w:ind w:left="0"/>
        <w:jc w:val="both"/>
      </w:pPr>
      <w:r>
        <w:rPr>
          <w:rFonts w:ascii="Times New Roman"/>
          <w:b w:val="false"/>
          <w:i w:val="false"/>
          <w:color w:val="000000"/>
          <w:sz w:val="28"/>
        </w:rPr>
        <w:t>
      42. Жауап парағының қызметтік секторлары толтырылған соң түсушілерге пәндер бойынша тест тапсырмалары бар кітапшалар таратылады.</w:t>
      </w:r>
    </w:p>
    <w:bookmarkEnd w:id="30"/>
    <w:p>
      <w:pPr>
        <w:spacing w:after="0"/>
        <w:ind w:left="0"/>
        <w:jc w:val="both"/>
      </w:pPr>
      <w:r>
        <w:rPr>
          <w:rFonts w:ascii="Times New Roman"/>
          <w:b w:val="false"/>
          <w:i w:val="false"/>
          <w:color w:val="000000"/>
          <w:sz w:val="28"/>
        </w:rPr>
        <w:t xml:space="preserve">
      Қысқартылған оқу мерзімі көзделген білім беру бағдарламалары бойынша оқуға түсушілерге кітапшалар осы Қағидаларға </w:t>
      </w:r>
      <w:r>
        <w:rPr>
          <w:rFonts w:ascii="Times New Roman"/>
          <w:b w:val="false"/>
          <w:i w:val="false"/>
          <w:color w:val="000000"/>
          <w:sz w:val="28"/>
        </w:rPr>
        <w:t>10-қосымшаға</w:t>
      </w:r>
      <w:r>
        <w:rPr>
          <w:rFonts w:ascii="Times New Roman"/>
          <w:b w:val="false"/>
          <w:i w:val="false"/>
          <w:color w:val="000000"/>
          <w:sz w:val="28"/>
        </w:rPr>
        <w:t xml:space="preserve"> сәйкес нысан бойынша нұсқаларды тарату парағына сәйкес таратылады.</w:t>
      </w:r>
    </w:p>
    <w:bookmarkStart w:name="z57" w:id="31"/>
    <w:p>
      <w:pPr>
        <w:spacing w:after="0"/>
        <w:ind w:left="0"/>
        <w:jc w:val="both"/>
      </w:pPr>
      <w:r>
        <w:rPr>
          <w:rFonts w:ascii="Times New Roman"/>
          <w:b w:val="false"/>
          <w:i w:val="false"/>
          <w:color w:val="000000"/>
          <w:sz w:val="28"/>
        </w:rPr>
        <w:t xml:space="preserve">
      43. ҰБТ-ның жауап парағы осы Қағидаларға </w:t>
      </w:r>
      <w:r>
        <w:rPr>
          <w:rFonts w:ascii="Times New Roman"/>
          <w:b w:val="false"/>
          <w:i w:val="false"/>
          <w:color w:val="000000"/>
          <w:sz w:val="28"/>
        </w:rPr>
        <w:t>11-қосымшаға</w:t>
      </w:r>
      <w:r>
        <w:rPr>
          <w:rFonts w:ascii="Times New Roman"/>
          <w:b w:val="false"/>
          <w:i w:val="false"/>
          <w:color w:val="000000"/>
          <w:sz w:val="28"/>
        </w:rPr>
        <w:t xml:space="preserve"> сәйкес нысан бойынша келесі тәртіппен толтырылады:</w:t>
      </w:r>
    </w:p>
    <w:bookmarkEnd w:id="31"/>
    <w:p>
      <w:pPr>
        <w:spacing w:after="0"/>
        <w:ind w:left="0"/>
        <w:jc w:val="both"/>
      </w:pPr>
      <w:r>
        <w:rPr>
          <w:rFonts w:ascii="Times New Roman"/>
          <w:b w:val="false"/>
          <w:i w:val="false"/>
          <w:color w:val="000000"/>
          <w:sz w:val="28"/>
        </w:rPr>
        <w:t>
      1) 1-секторда түсушінің Т.А.Ә. (болған жағдайда) жазылады;</w:t>
      </w:r>
    </w:p>
    <w:p>
      <w:pPr>
        <w:spacing w:after="0"/>
        <w:ind w:left="0"/>
        <w:jc w:val="both"/>
      </w:pPr>
      <w:r>
        <w:rPr>
          <w:rFonts w:ascii="Times New Roman"/>
          <w:b w:val="false"/>
          <w:i w:val="false"/>
          <w:color w:val="000000"/>
          <w:sz w:val="28"/>
        </w:rPr>
        <w:t>
      2) 2-секторда жоғарғы торкөздерге көлденеңінен түсушінің рұқсаттамасында көрсетілген тестіленушінің жеке коды (бұдан әрі - ТЖК) жазылады. Әр санның астындағы торкөздегі сандарға сәйкес дөңгелекшелер боялады;</w:t>
      </w:r>
    </w:p>
    <w:p>
      <w:pPr>
        <w:spacing w:after="0"/>
        <w:ind w:left="0"/>
        <w:jc w:val="both"/>
      </w:pPr>
      <w:r>
        <w:rPr>
          <w:rFonts w:ascii="Times New Roman"/>
          <w:b w:val="false"/>
          <w:i w:val="false"/>
          <w:color w:val="000000"/>
          <w:sz w:val="28"/>
        </w:rPr>
        <w:t>
      3) 3 және 4-секторларда тестілеу тапсыру кезінде түсушінің отыратын орны және кітапшасының нұсқасы боялады;</w:t>
      </w:r>
    </w:p>
    <w:p>
      <w:pPr>
        <w:spacing w:after="0"/>
        <w:ind w:left="0"/>
        <w:jc w:val="both"/>
      </w:pPr>
      <w:r>
        <w:rPr>
          <w:rFonts w:ascii="Times New Roman"/>
          <w:b w:val="false"/>
          <w:i w:val="false"/>
          <w:color w:val="000000"/>
          <w:sz w:val="28"/>
        </w:rPr>
        <w:t>
      4) 5-секторда түсуші ҰБТ тапсыратын лек пен аудитория нөмірі қойылады. Лек нөмірі тестілеу болатын күн бойынша анықталады;</w:t>
      </w:r>
    </w:p>
    <w:p>
      <w:pPr>
        <w:spacing w:after="0"/>
        <w:ind w:left="0"/>
        <w:jc w:val="both"/>
      </w:pPr>
      <w:r>
        <w:rPr>
          <w:rFonts w:ascii="Times New Roman"/>
          <w:b w:val="false"/>
          <w:i w:val="false"/>
          <w:color w:val="000000"/>
          <w:sz w:val="28"/>
        </w:rPr>
        <w:t>
      5) 6-сектор шығармашылық емтихан тапсыратын түсушілерге арналған;</w:t>
      </w:r>
    </w:p>
    <w:p>
      <w:pPr>
        <w:spacing w:after="0"/>
        <w:ind w:left="0"/>
        <w:jc w:val="both"/>
      </w:pPr>
      <w:r>
        <w:rPr>
          <w:rFonts w:ascii="Times New Roman"/>
          <w:b w:val="false"/>
          <w:i w:val="false"/>
          <w:color w:val="000000"/>
          <w:sz w:val="28"/>
        </w:rPr>
        <w:t>
      6) 7, 8 және 9-секторларда Қазақстан тарихы, Математикалық сауаттылық және Оқу сауаттылығы пәндері бойынша тапсырмалардың жауаптары боялады.</w:t>
      </w:r>
    </w:p>
    <w:p>
      <w:pPr>
        <w:spacing w:after="0"/>
        <w:ind w:left="0"/>
        <w:jc w:val="both"/>
      </w:pPr>
      <w:r>
        <w:rPr>
          <w:rFonts w:ascii="Times New Roman"/>
          <w:b w:val="false"/>
          <w:i w:val="false"/>
          <w:color w:val="000000"/>
          <w:sz w:val="28"/>
        </w:rPr>
        <w:t>
      7, 8 және 9-секторлардағы әр тест тапсырмасы берілген бес жауап нұсқасынан бір дұрыс жауапты таңдауды талап етеді. Таңдалған жауап сол пәннің секторында сәйкес дөңгелекшені толық бояу арқылы белгіленеді;</w:t>
      </w:r>
    </w:p>
    <w:p>
      <w:pPr>
        <w:spacing w:after="0"/>
        <w:ind w:left="0"/>
        <w:jc w:val="both"/>
      </w:pPr>
      <w:r>
        <w:rPr>
          <w:rFonts w:ascii="Times New Roman"/>
          <w:b w:val="false"/>
          <w:i w:val="false"/>
          <w:color w:val="000000"/>
          <w:sz w:val="28"/>
        </w:rPr>
        <w:t>
      7) 10 және 11-секторларда 2 бейіндік пән бойынша тест тапсырмаларының жауаптары боялады;</w:t>
      </w:r>
    </w:p>
    <w:p>
      <w:pPr>
        <w:spacing w:after="0"/>
        <w:ind w:left="0"/>
        <w:jc w:val="both"/>
      </w:pPr>
      <w:r>
        <w:rPr>
          <w:rFonts w:ascii="Times New Roman"/>
          <w:b w:val="false"/>
          <w:i w:val="false"/>
          <w:color w:val="000000"/>
          <w:sz w:val="28"/>
        </w:rPr>
        <w:t xml:space="preserve">
      10 және 11-секторларда 1-20 аралығындағы тест тапсырмаларында берілген бес жауап нұсқасынан бір дұрыс жауапты таңдау талап етіледі. Таңдалған жауап сол пәннің секторында сәйкес дөңгелекшені толық бояу арқылы белгіленеді; 21-30 аралығындағы тест тапсырмалары дөңгелекшелерді толық бояу арқылы бір немесе бірнеше дұрыс жауапты (3-тен артық емес) таңдауды талап етеді; </w:t>
      </w:r>
    </w:p>
    <w:p>
      <w:pPr>
        <w:spacing w:after="0"/>
        <w:ind w:left="0"/>
        <w:jc w:val="both"/>
      </w:pPr>
      <w:r>
        <w:rPr>
          <w:rFonts w:ascii="Times New Roman"/>
          <w:b w:val="false"/>
          <w:i w:val="false"/>
          <w:color w:val="000000"/>
          <w:sz w:val="28"/>
        </w:rPr>
        <w:t>
      8) 12-сектор (жауап парағының нөмірі көрсетіледі) боялмайды;</w:t>
      </w:r>
    </w:p>
    <w:p>
      <w:pPr>
        <w:spacing w:after="0"/>
        <w:ind w:left="0"/>
        <w:jc w:val="both"/>
      </w:pPr>
      <w:r>
        <w:rPr>
          <w:rFonts w:ascii="Times New Roman"/>
          <w:b w:val="false"/>
          <w:i w:val="false"/>
          <w:color w:val="000000"/>
          <w:sz w:val="28"/>
        </w:rPr>
        <w:t>
      9) "Назар аударыңыз" бағанына аса көңіл бөлінеді:</w:t>
      </w:r>
    </w:p>
    <w:p>
      <w:pPr>
        <w:spacing w:after="0"/>
        <w:ind w:left="0"/>
        <w:jc w:val="both"/>
      </w:pPr>
      <w:r>
        <w:rPr>
          <w:rFonts w:ascii="Times New Roman"/>
          <w:b w:val="false"/>
          <w:i w:val="false"/>
          <w:color w:val="000000"/>
          <w:sz w:val="28"/>
        </w:rPr>
        <w:t>
      жауап парағы көк немесе қара түсті қаламмен толтырылады;</w:t>
      </w:r>
    </w:p>
    <w:p>
      <w:pPr>
        <w:spacing w:after="0"/>
        <w:ind w:left="0"/>
        <w:jc w:val="both"/>
      </w:pPr>
      <w:r>
        <w:rPr>
          <w:rFonts w:ascii="Times New Roman"/>
          <w:b w:val="false"/>
          <w:i w:val="false"/>
          <w:color w:val="000000"/>
          <w:sz w:val="28"/>
        </w:rPr>
        <w:t xml:space="preserve">
      жауап парағын былғауға, умаждауға, жыртуға және корректор сұйықтықтарын пайдалануға, жауап парағын тестілеу аяқталғанға дейін аудиториядан шығаруға жол берілмейді; </w:t>
      </w:r>
    </w:p>
    <w:p>
      <w:pPr>
        <w:spacing w:after="0"/>
        <w:ind w:left="0"/>
        <w:jc w:val="both"/>
      </w:pPr>
      <w:r>
        <w:rPr>
          <w:rFonts w:ascii="Times New Roman"/>
          <w:b w:val="false"/>
          <w:i w:val="false"/>
          <w:color w:val="000000"/>
          <w:sz w:val="28"/>
        </w:rPr>
        <w:t>
      10) түсуші жауап парағының төменгі оң жақ бұрышындағы "Түсушінің қолы" деген 13-секторға қолын қояды.</w:t>
      </w:r>
    </w:p>
    <w:bookmarkStart w:name="z58" w:id="32"/>
    <w:p>
      <w:pPr>
        <w:spacing w:after="0"/>
        <w:ind w:left="0"/>
        <w:jc w:val="both"/>
      </w:pPr>
      <w:r>
        <w:rPr>
          <w:rFonts w:ascii="Times New Roman"/>
          <w:b w:val="false"/>
          <w:i w:val="false"/>
          <w:color w:val="000000"/>
          <w:sz w:val="28"/>
        </w:rPr>
        <w:t xml:space="preserve">
      44. Қысқартылған оқу мерзімі көзделген білім беру бағдарламалары бойынша оқуға түсушілер үшін ҰБТ-ның жауап парағы осы Қағидаларға </w:t>
      </w:r>
      <w:r>
        <w:rPr>
          <w:rFonts w:ascii="Times New Roman"/>
          <w:b w:val="false"/>
          <w:i w:val="false"/>
          <w:color w:val="000000"/>
          <w:sz w:val="28"/>
        </w:rPr>
        <w:t>12-қосымшаға</w:t>
      </w:r>
      <w:r>
        <w:rPr>
          <w:rFonts w:ascii="Times New Roman"/>
          <w:b w:val="false"/>
          <w:i w:val="false"/>
          <w:color w:val="000000"/>
          <w:sz w:val="28"/>
        </w:rPr>
        <w:t xml:space="preserve"> сәйкес нысан бойынша келесі тәртіппен толтырылады:</w:t>
      </w:r>
    </w:p>
    <w:bookmarkEnd w:id="32"/>
    <w:p>
      <w:pPr>
        <w:spacing w:after="0"/>
        <w:ind w:left="0"/>
        <w:jc w:val="both"/>
      </w:pPr>
      <w:r>
        <w:rPr>
          <w:rFonts w:ascii="Times New Roman"/>
          <w:b w:val="false"/>
          <w:i w:val="false"/>
          <w:color w:val="000000"/>
          <w:sz w:val="28"/>
        </w:rPr>
        <w:t>
      1) 1-секторда түсушінің Т.А.Ә. (болған жағдайда) жазылады;</w:t>
      </w:r>
    </w:p>
    <w:p>
      <w:pPr>
        <w:spacing w:after="0"/>
        <w:ind w:left="0"/>
        <w:jc w:val="both"/>
      </w:pPr>
      <w:r>
        <w:rPr>
          <w:rFonts w:ascii="Times New Roman"/>
          <w:b w:val="false"/>
          <w:i w:val="false"/>
          <w:color w:val="000000"/>
          <w:sz w:val="28"/>
        </w:rPr>
        <w:t>
      2) 2-секторда жоғарғы торкөздерге көлденеңінен түсушінің рұқсаттамасында көрсетілген тестіленушінің жеке коды (бұдан әрі - ТЖК) жазылады. Әр санның астындағы торкөздегі сандарға сәйкес дөңгелекшелер боялады;</w:t>
      </w:r>
    </w:p>
    <w:p>
      <w:pPr>
        <w:spacing w:after="0"/>
        <w:ind w:left="0"/>
        <w:jc w:val="both"/>
      </w:pPr>
      <w:r>
        <w:rPr>
          <w:rFonts w:ascii="Times New Roman"/>
          <w:b w:val="false"/>
          <w:i w:val="false"/>
          <w:color w:val="000000"/>
          <w:sz w:val="28"/>
        </w:rPr>
        <w:t xml:space="preserve">
      3) 3 және 4-секторларда тестілеу тапсыру кезінде түсушінің отыратын орны және кітапшасының нұсқасы боялады. </w:t>
      </w:r>
    </w:p>
    <w:p>
      <w:pPr>
        <w:spacing w:after="0"/>
        <w:ind w:left="0"/>
        <w:jc w:val="both"/>
      </w:pPr>
      <w:r>
        <w:rPr>
          <w:rFonts w:ascii="Times New Roman"/>
          <w:b w:val="false"/>
          <w:i w:val="false"/>
          <w:color w:val="000000"/>
          <w:sz w:val="28"/>
        </w:rPr>
        <w:t>
      4) 5-секторда түсуші ҰБТ тапсыратын лек пен аудитория нөмірі қойылады. Лек нөмірі тестілеу болатын күн бойынша анықталады.</w:t>
      </w:r>
    </w:p>
    <w:p>
      <w:pPr>
        <w:spacing w:after="0"/>
        <w:ind w:left="0"/>
        <w:jc w:val="both"/>
      </w:pPr>
      <w:r>
        <w:rPr>
          <w:rFonts w:ascii="Times New Roman"/>
          <w:b w:val="false"/>
          <w:i w:val="false"/>
          <w:color w:val="000000"/>
          <w:sz w:val="28"/>
        </w:rPr>
        <w:t>
      5) 6-секторда жалпы кәсіптік пән бойынша тест тапсырмаларының жауаптары боялады;</w:t>
      </w:r>
    </w:p>
    <w:p>
      <w:pPr>
        <w:spacing w:after="0"/>
        <w:ind w:left="0"/>
        <w:jc w:val="both"/>
      </w:pPr>
      <w:r>
        <w:rPr>
          <w:rFonts w:ascii="Times New Roman"/>
          <w:b w:val="false"/>
          <w:i w:val="false"/>
          <w:color w:val="000000"/>
          <w:sz w:val="28"/>
        </w:rPr>
        <w:t>
      6-сектордағы әр тест тапсырмасы берілген бес жауап нұсқасынан бір дұрыс жауапты таңдауды талап етеді. Таңдалған жауап сол пәннің секторында сәйкес дөңгелекшені толық бояу арқылы белгіленеді;</w:t>
      </w:r>
    </w:p>
    <w:p>
      <w:pPr>
        <w:spacing w:after="0"/>
        <w:ind w:left="0"/>
        <w:jc w:val="both"/>
      </w:pPr>
      <w:r>
        <w:rPr>
          <w:rFonts w:ascii="Times New Roman"/>
          <w:b w:val="false"/>
          <w:i w:val="false"/>
          <w:color w:val="000000"/>
          <w:sz w:val="28"/>
        </w:rPr>
        <w:t>
      6) 7-секторда арнайы пән бойынша тест тапсырмаларының жауаптары боялады.</w:t>
      </w:r>
    </w:p>
    <w:p>
      <w:pPr>
        <w:spacing w:after="0"/>
        <w:ind w:left="0"/>
        <w:jc w:val="both"/>
      </w:pPr>
      <w:r>
        <w:rPr>
          <w:rFonts w:ascii="Times New Roman"/>
          <w:b w:val="false"/>
          <w:i w:val="false"/>
          <w:color w:val="000000"/>
          <w:sz w:val="28"/>
        </w:rPr>
        <w:t xml:space="preserve">
      1-20 аралығындағы тест тапсырмалары берілген бес жауап нұсқасынан бір дұрыс жауапты таңдауды талап етеді, жауап сәйкес дөңгелекшені толық бояу арқылы белгіленеді; </w:t>
      </w:r>
    </w:p>
    <w:p>
      <w:pPr>
        <w:spacing w:after="0"/>
        <w:ind w:left="0"/>
        <w:jc w:val="both"/>
      </w:pPr>
      <w:r>
        <w:rPr>
          <w:rFonts w:ascii="Times New Roman"/>
          <w:b w:val="false"/>
          <w:i w:val="false"/>
          <w:color w:val="000000"/>
          <w:sz w:val="28"/>
        </w:rPr>
        <w:t>
      21-30 аралығындағы тест тапсырмалары дөңгелекшелерді толық бояу арқылы бір немесе бірнеше дұрыс жауапты (6-дан артық емес) таңдауды талап етеді; 31-40 аралығындағы жағдаяттық тест тапсырмалары сәйкес дөңгелекшені толық бояу арқылы бір дұрыс жауапты таңдау арқылы белгіленеді;</w:t>
      </w:r>
    </w:p>
    <w:p>
      <w:pPr>
        <w:spacing w:after="0"/>
        <w:ind w:left="0"/>
        <w:jc w:val="both"/>
      </w:pPr>
      <w:r>
        <w:rPr>
          <w:rFonts w:ascii="Times New Roman"/>
          <w:b w:val="false"/>
          <w:i w:val="false"/>
          <w:color w:val="000000"/>
          <w:sz w:val="28"/>
        </w:rPr>
        <w:t>
      7) 8-сектор боялмайды (жауап парағының нөмірі көрсетіледі);</w:t>
      </w:r>
    </w:p>
    <w:p>
      <w:pPr>
        <w:spacing w:after="0"/>
        <w:ind w:left="0"/>
        <w:jc w:val="both"/>
      </w:pPr>
      <w:r>
        <w:rPr>
          <w:rFonts w:ascii="Times New Roman"/>
          <w:b w:val="false"/>
          <w:i w:val="false"/>
          <w:color w:val="000000"/>
          <w:sz w:val="28"/>
        </w:rPr>
        <w:t>
      8) "Назар аударыңыз" бағанына аса көңіл бөлінеді:</w:t>
      </w:r>
    </w:p>
    <w:p>
      <w:pPr>
        <w:spacing w:after="0"/>
        <w:ind w:left="0"/>
        <w:jc w:val="both"/>
      </w:pPr>
      <w:r>
        <w:rPr>
          <w:rFonts w:ascii="Times New Roman"/>
          <w:b w:val="false"/>
          <w:i w:val="false"/>
          <w:color w:val="000000"/>
          <w:sz w:val="28"/>
        </w:rPr>
        <w:t>
      жауап парағы көк немесе қара түсті қаламмен толтырылады;</w:t>
      </w:r>
    </w:p>
    <w:p>
      <w:pPr>
        <w:spacing w:after="0"/>
        <w:ind w:left="0"/>
        <w:jc w:val="both"/>
      </w:pPr>
      <w:r>
        <w:rPr>
          <w:rFonts w:ascii="Times New Roman"/>
          <w:b w:val="false"/>
          <w:i w:val="false"/>
          <w:color w:val="000000"/>
          <w:sz w:val="28"/>
        </w:rPr>
        <w:t>
      жауап парағын былғауға, умаждауға, жыртуға және корректор сұйықтықтарын пайдалануға, жауап парағын тестілеу аяқталғанға дейін аудиториядан шығаруға жол берілмейді;</w:t>
      </w:r>
    </w:p>
    <w:p>
      <w:pPr>
        <w:spacing w:after="0"/>
        <w:ind w:left="0"/>
        <w:jc w:val="both"/>
      </w:pPr>
      <w:r>
        <w:rPr>
          <w:rFonts w:ascii="Times New Roman"/>
          <w:b w:val="false"/>
          <w:i w:val="false"/>
          <w:color w:val="000000"/>
          <w:sz w:val="28"/>
        </w:rPr>
        <w:t>
      9) түсуші жауап парағының төменгі оң жақ бұрышындағы "Түсушінің қолы" деген 9-секторға қолын қояды.</w:t>
      </w:r>
    </w:p>
    <w:bookmarkStart w:name="z59" w:id="33"/>
    <w:p>
      <w:pPr>
        <w:spacing w:after="0"/>
        <w:ind w:left="0"/>
        <w:jc w:val="both"/>
      </w:pPr>
      <w:r>
        <w:rPr>
          <w:rFonts w:ascii="Times New Roman"/>
          <w:b w:val="false"/>
          <w:i w:val="false"/>
          <w:color w:val="000000"/>
          <w:sz w:val="28"/>
        </w:rPr>
        <w:t>
      45. Бейіндік пәндерді таңдауды қоса алғанда жауап парағы секторларының дұрыс толтырылуын түсуші өзі қамтамасыз етеді.</w:t>
      </w:r>
    </w:p>
    <w:bookmarkEnd w:id="33"/>
    <w:bookmarkStart w:name="z60" w:id="34"/>
    <w:p>
      <w:pPr>
        <w:spacing w:after="0"/>
        <w:ind w:left="0"/>
        <w:jc w:val="both"/>
      </w:pPr>
      <w:r>
        <w:rPr>
          <w:rFonts w:ascii="Times New Roman"/>
          <w:b w:val="false"/>
          <w:i w:val="false"/>
          <w:color w:val="000000"/>
          <w:sz w:val="28"/>
        </w:rPr>
        <w:t>
      46. Жауап парағы бір данада беріледі және түсушінің тестілеу нәтижесін растайтын жалғыз құжат болып табылады. Жауап парағы ауыстырылмайды.</w:t>
      </w:r>
    </w:p>
    <w:bookmarkEnd w:id="34"/>
    <w:bookmarkStart w:name="z61" w:id="35"/>
    <w:p>
      <w:pPr>
        <w:spacing w:after="0"/>
        <w:ind w:left="0"/>
        <w:jc w:val="both"/>
      </w:pPr>
      <w:r>
        <w:rPr>
          <w:rFonts w:ascii="Times New Roman"/>
          <w:b w:val="false"/>
          <w:i w:val="false"/>
          <w:color w:val="000000"/>
          <w:sz w:val="28"/>
        </w:rPr>
        <w:t>
      47. Түсуші кітапшадағы нұсқа нөмірін жауап парағына (4-сектор) көшіріп жазады және кітапшаның мұқабасын толтырады. Нұсқаның төртінші саны түсушілердің (қысқартылған оқу мерзімі көзделген білім беру бағдарламалары бойынша оқуға түсушілерден басқа) кітапша мұқабасындағы матрицаның көмегімен анықталады және оны Министрлік өкілі тестілеу аяқталуына 20 минут қалғанда хабарлайды.</w:t>
      </w:r>
    </w:p>
    <w:bookmarkEnd w:id="35"/>
    <w:bookmarkStart w:name="z62" w:id="36"/>
    <w:p>
      <w:pPr>
        <w:spacing w:after="0"/>
        <w:ind w:left="0"/>
        <w:jc w:val="both"/>
      </w:pPr>
      <w:r>
        <w:rPr>
          <w:rFonts w:ascii="Times New Roman"/>
          <w:b w:val="false"/>
          <w:i w:val="false"/>
          <w:color w:val="000000"/>
          <w:sz w:val="28"/>
        </w:rPr>
        <w:t>
      48. Түсушілер жауап парақтарының қызметтік секторларын және кітапшаның мұқабасын толтырған соң тақтада ҰБТ-ның басталу және аяқталу уақыты жазылады. Түсушілерді аудиторияға кіргізу ҰБТ-ның басталғандығы хабарланған сәтте тоқтатылады.</w:t>
      </w:r>
    </w:p>
    <w:bookmarkEnd w:id="36"/>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49. ҰБТ-ны өткізу барысында түсушіге рұқсат етілмейді:</w:t>
      </w:r>
    </w:p>
    <w:p>
      <w:pPr>
        <w:spacing w:after="0"/>
        <w:ind w:left="0"/>
        <w:jc w:val="both"/>
      </w:pPr>
      <w:r>
        <w:rPr>
          <w:rFonts w:ascii="Times New Roman"/>
          <w:b w:val="false"/>
          <w:i w:val="false"/>
          <w:color w:val="000000"/>
          <w:sz w:val="28"/>
        </w:rPr>
        <w:t>
      аудиториядан дәліз кезекшісінің міндетін атқаратын Министрлік өкілінің, рұқсатынсыз және алып жүруінсіз шығуға;</w:t>
      </w:r>
    </w:p>
    <w:p>
      <w:pPr>
        <w:spacing w:after="0"/>
        <w:ind w:left="0"/>
        <w:jc w:val="both"/>
      </w:pPr>
      <w:r>
        <w:rPr>
          <w:rFonts w:ascii="Times New Roman"/>
          <w:b w:val="false"/>
          <w:i w:val="false"/>
          <w:color w:val="000000"/>
          <w:sz w:val="28"/>
        </w:rPr>
        <w:t>
      сөйлесуге;</w:t>
      </w:r>
    </w:p>
    <w:p>
      <w:pPr>
        <w:spacing w:after="0"/>
        <w:ind w:left="0"/>
        <w:jc w:val="both"/>
      </w:pPr>
      <w:r>
        <w:rPr>
          <w:rFonts w:ascii="Times New Roman"/>
          <w:b w:val="false"/>
          <w:i w:val="false"/>
          <w:color w:val="000000"/>
          <w:sz w:val="28"/>
        </w:rPr>
        <w:t>
      орын ауыстыруға;</w:t>
      </w:r>
    </w:p>
    <w:p>
      <w:pPr>
        <w:spacing w:after="0"/>
        <w:ind w:left="0"/>
        <w:jc w:val="both"/>
      </w:pPr>
      <w:r>
        <w:rPr>
          <w:rFonts w:ascii="Times New Roman"/>
          <w:b w:val="false"/>
          <w:i w:val="false"/>
          <w:color w:val="000000"/>
          <w:sz w:val="28"/>
        </w:rPr>
        <w:t>
      тестілеу материалдарымен алмасуға;</w:t>
      </w:r>
    </w:p>
    <w:p>
      <w:pPr>
        <w:spacing w:after="0"/>
        <w:ind w:left="0"/>
        <w:jc w:val="both"/>
      </w:pPr>
      <w:r>
        <w:rPr>
          <w:rFonts w:ascii="Times New Roman"/>
          <w:b w:val="false"/>
          <w:i w:val="false"/>
          <w:color w:val="000000"/>
          <w:sz w:val="28"/>
        </w:rPr>
        <w:t>
      тестілеу материалдарын аудиториядан шығаруға;</w:t>
      </w:r>
    </w:p>
    <w:p>
      <w:pPr>
        <w:spacing w:after="0"/>
        <w:ind w:left="0"/>
        <w:jc w:val="both"/>
      </w:pPr>
      <w:r>
        <w:rPr>
          <w:rFonts w:ascii="Times New Roman"/>
          <w:b w:val="false"/>
          <w:i w:val="false"/>
          <w:color w:val="000000"/>
          <w:sz w:val="28"/>
        </w:rPr>
        <w:t>
      ғимаратқа және аудиторияға оқулықтар мен әдістемелік әдебиеттерді, калькулятор, фотоаппарат, ақпараттарды тасымалдау функциясымен жабдықталған кез келген ұялы байланыс құралдарын (пейджер, ұялы телефондар, планшеттер, iPad (Айпад), iPod (Айпод), SmartPhone (Смартфон)), ноутбуктер, плейерлер, модемдер (мобильді роутерлер), радио-электрондық байланыстың барлық түрлері, оның ішінде (Wi-Fi (Вай-фай), Bluetooth (Блютуз), Dect (Дект), 3G (3 Джи), 4G (4 Джи), 5G (5 Джи), смарт сағаттар, сымды және сымсыз құлаққаптар және тағы басқалар), шпаргалкаларды алып кіруіне және қолдануына;</w:t>
      </w:r>
    </w:p>
    <w:p>
      <w:pPr>
        <w:spacing w:after="0"/>
        <w:ind w:left="0"/>
        <w:jc w:val="both"/>
      </w:pPr>
      <w:r>
        <w:rPr>
          <w:rFonts w:ascii="Times New Roman"/>
          <w:b w:val="false"/>
          <w:i w:val="false"/>
          <w:color w:val="000000"/>
          <w:sz w:val="28"/>
        </w:rPr>
        <w:t>
      тестілеу материалдарын (жауап парағы мен кітапшалар) умаждауға, корректор сұйықтығын қолдануға, беттерді жыртуға;</w:t>
      </w:r>
    </w:p>
    <w:p>
      <w:pPr>
        <w:spacing w:after="0"/>
        <w:ind w:left="0"/>
        <w:jc w:val="both"/>
      </w:pPr>
      <w:r>
        <w:rPr>
          <w:rFonts w:ascii="Times New Roman"/>
          <w:b w:val="false"/>
          <w:i w:val="false"/>
          <w:color w:val="000000"/>
          <w:sz w:val="28"/>
        </w:rPr>
        <w:t>
      жауап парағының бояуға қарастырылмаған секторларын бояу (жауап парағының нөмірі) арқылы бүлдіруге;</w:t>
      </w:r>
    </w:p>
    <w:p>
      <w:pPr>
        <w:spacing w:after="0"/>
        <w:ind w:left="0"/>
        <w:jc w:val="both"/>
      </w:pPr>
      <w:r>
        <w:rPr>
          <w:rFonts w:ascii="Times New Roman"/>
          <w:b w:val="false"/>
          <w:i w:val="false"/>
          <w:color w:val="000000"/>
          <w:sz w:val="28"/>
        </w:rPr>
        <w:t>
      қауіпсіздік жүйесін әдейі бүлдіруіне.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49-тармақ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64" w:id="37"/>
    <w:p>
      <w:pPr>
        <w:spacing w:after="0"/>
        <w:ind w:left="0"/>
        <w:jc w:val="both"/>
      </w:pPr>
      <w:r>
        <w:rPr>
          <w:rFonts w:ascii="Times New Roman"/>
          <w:b w:val="false"/>
          <w:i w:val="false"/>
          <w:color w:val="000000"/>
          <w:sz w:val="28"/>
        </w:rPr>
        <w:t xml:space="preserve">
      50. Түсуші осы Қағидалардың 49-тармағын бұзған жағдайда, Министрлік өкілі осы Қағидаларға </w:t>
      </w:r>
      <w:r>
        <w:rPr>
          <w:rFonts w:ascii="Times New Roman"/>
          <w:b w:val="false"/>
          <w:i w:val="false"/>
          <w:color w:val="000000"/>
          <w:sz w:val="28"/>
        </w:rPr>
        <w:t>13-қосымшаға</w:t>
      </w:r>
      <w:r>
        <w:rPr>
          <w:rFonts w:ascii="Times New Roman"/>
          <w:b w:val="false"/>
          <w:i w:val="false"/>
          <w:color w:val="000000"/>
          <w:sz w:val="28"/>
        </w:rPr>
        <w:t xml:space="preserve"> сәйкес нысан бойынша Аудиторияда тыйым салынған заттың тәркіленуі және тәртіп сақтау ережесін бұзған түсушіні аудиториядан шығару туралы акт жасалады.</w:t>
      </w:r>
    </w:p>
    <w:bookmarkEnd w:id="37"/>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xml:space="preserve">
      51. Тестілеу өткізу барысында рұқсаттама мен рұқсаттама түбіртегін қайта салыстыру кезінде бөгде тұлға анықталған жағдайда, Министрлік өкілі осы Қағидаларға </w:t>
      </w:r>
      <w:r>
        <w:rPr>
          <w:rFonts w:ascii="Times New Roman"/>
          <w:b w:val="false"/>
          <w:i w:val="false"/>
          <w:color w:val="000000"/>
          <w:sz w:val="28"/>
        </w:rPr>
        <w:t>14-қосымшаға</w:t>
      </w:r>
      <w:r>
        <w:rPr>
          <w:rFonts w:ascii="Times New Roman"/>
          <w:b w:val="false"/>
          <w:i w:val="false"/>
          <w:color w:val="000000"/>
          <w:sz w:val="28"/>
        </w:rPr>
        <w:t xml:space="preserve"> сәйкес нысан бойынша Тестілеу барысында бөгде тұлғаның анықталуы туралы акт жасайды.</w:t>
      </w:r>
    </w:p>
    <w:p>
      <w:pPr>
        <w:spacing w:after="0"/>
        <w:ind w:left="0"/>
        <w:jc w:val="both"/>
      </w:pPr>
      <w:r>
        <w:rPr>
          <w:rFonts w:ascii="Times New Roman"/>
          <w:b w:val="false"/>
          <w:i w:val="false"/>
          <w:color w:val="000000"/>
          <w:sz w:val="28"/>
        </w:rPr>
        <w:t>
      Тестілеу барысында өз орнына "бөтен тұлғаны" кіргізуге талпынған түсушілерге ағымдағы жылы ҰБТ тапсыруға рұқсат етілмейді.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51-тармақ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66" w:id="38"/>
    <w:p>
      <w:pPr>
        <w:spacing w:after="0"/>
        <w:ind w:left="0"/>
        <w:jc w:val="both"/>
      </w:pPr>
      <w:r>
        <w:rPr>
          <w:rFonts w:ascii="Times New Roman"/>
          <w:b w:val="false"/>
          <w:i w:val="false"/>
          <w:color w:val="000000"/>
          <w:sz w:val="28"/>
        </w:rPr>
        <w:t xml:space="preserve">
      52. ҰБТ-ға берілген уақыт аяқталғанда түсуші тестілеу материалдарын өңдеу үшін тапсырудан бас тартқан жағдайда, Министрлік өкілі осы Қағидаларға </w:t>
      </w:r>
      <w:r>
        <w:rPr>
          <w:rFonts w:ascii="Times New Roman"/>
          <w:b w:val="false"/>
          <w:i w:val="false"/>
          <w:color w:val="000000"/>
          <w:sz w:val="28"/>
        </w:rPr>
        <w:t>15-қосымшаға</w:t>
      </w:r>
      <w:r>
        <w:rPr>
          <w:rFonts w:ascii="Times New Roman"/>
          <w:b w:val="false"/>
          <w:i w:val="false"/>
          <w:color w:val="000000"/>
          <w:sz w:val="28"/>
        </w:rPr>
        <w:t xml:space="preserve"> сәйкес нысан бойынша Тестілеуге берілген уақыт аяқталған кезде түсушінің тестілеу материалдарын уақытында тапсырмау фактісі туралы акт жасайды.</w:t>
      </w:r>
    </w:p>
    <w:bookmarkEnd w:id="38"/>
    <w:bookmarkStart w:name="z67" w:id="39"/>
    <w:p>
      <w:pPr>
        <w:spacing w:after="0"/>
        <w:ind w:left="0"/>
        <w:jc w:val="both"/>
      </w:pPr>
      <w:r>
        <w:rPr>
          <w:rFonts w:ascii="Times New Roman"/>
          <w:b w:val="false"/>
          <w:i w:val="false"/>
          <w:color w:val="000000"/>
          <w:sz w:val="28"/>
        </w:rPr>
        <w:t>
      53. 50, 51 және 52-тармақтардағы көрсетілген тұлғалардың тестілеу нәтижелері өңделмейді және жойылады.</w:t>
      </w:r>
    </w:p>
    <w:bookmarkEnd w:id="39"/>
    <w:bookmarkStart w:name="z68" w:id="40"/>
    <w:p>
      <w:pPr>
        <w:spacing w:after="0"/>
        <w:ind w:left="0"/>
        <w:jc w:val="both"/>
      </w:pPr>
      <w:r>
        <w:rPr>
          <w:rFonts w:ascii="Times New Roman"/>
          <w:b w:val="false"/>
          <w:i w:val="false"/>
          <w:color w:val="000000"/>
          <w:sz w:val="28"/>
        </w:rPr>
        <w:t>
      54. Тестілеудің аяқталуына қарай немесе тестілеу уақыты аяқталғанда түсуші өзінің орнынан жауап парағы мен кітапшаны Министрлік өкіліне тапсырады.</w:t>
      </w:r>
    </w:p>
    <w:bookmarkEnd w:id="40"/>
    <w:bookmarkStart w:name="z69" w:id="41"/>
    <w:p>
      <w:pPr>
        <w:spacing w:after="0"/>
        <w:ind w:left="0"/>
        <w:jc w:val="both"/>
      </w:pPr>
      <w:r>
        <w:rPr>
          <w:rFonts w:ascii="Times New Roman"/>
          <w:b w:val="false"/>
          <w:i w:val="false"/>
          <w:color w:val="000000"/>
          <w:sz w:val="28"/>
        </w:rPr>
        <w:t>
      55. Жауап парағы мен кітапшаны қабылдау барысында Министрлік өкілі жауап парағындағы барлық қызметтік секторлардың және кітапша мұқабасының толтырылуын тексергеннен кейін түсуші аудиториядан шығады.</w:t>
      </w:r>
    </w:p>
    <w:bookmarkEnd w:id="41"/>
    <w:bookmarkStart w:name="z70" w:id="42"/>
    <w:p>
      <w:pPr>
        <w:spacing w:after="0"/>
        <w:ind w:left="0"/>
        <w:jc w:val="both"/>
      </w:pPr>
      <w:r>
        <w:rPr>
          <w:rFonts w:ascii="Times New Roman"/>
          <w:b w:val="false"/>
          <w:i w:val="false"/>
          <w:color w:val="000000"/>
          <w:sz w:val="28"/>
        </w:rPr>
        <w:t>
      56. Министрлік өкілі тестілеу материалдарын қорапқа салады және 5 түсушінің алып жүруімен тестілеу материалдарын тестілеу нәтижелері өңделетін кабинетке жеткізеді.</w:t>
      </w:r>
    </w:p>
    <w:bookmarkEnd w:id="42"/>
    <w:bookmarkStart w:name="z71" w:id="43"/>
    <w:p>
      <w:pPr>
        <w:spacing w:after="0"/>
        <w:ind w:left="0"/>
        <w:jc w:val="both"/>
      </w:pPr>
      <w:r>
        <w:rPr>
          <w:rFonts w:ascii="Times New Roman"/>
          <w:b w:val="false"/>
          <w:i w:val="false"/>
          <w:color w:val="000000"/>
          <w:sz w:val="28"/>
        </w:rPr>
        <w:t>
      57. ҰБТ тест тапсырмаларының жауаптарын бағалау келесі түрде жүзеге асырылады:</w:t>
      </w:r>
    </w:p>
    <w:bookmarkEnd w:id="43"/>
    <w:p>
      <w:pPr>
        <w:spacing w:after="0"/>
        <w:ind w:left="0"/>
        <w:jc w:val="both"/>
      </w:pPr>
      <w:r>
        <w:rPr>
          <w:rFonts w:ascii="Times New Roman"/>
          <w:b w:val="false"/>
          <w:i w:val="false"/>
          <w:color w:val="000000"/>
          <w:sz w:val="28"/>
        </w:rPr>
        <w:t>
      1) бір дұрыс жауабы бар тест тапсырмаларында дұрыс жауапты таңдағанда бір балмен бағаланады;</w:t>
      </w:r>
    </w:p>
    <w:p>
      <w:pPr>
        <w:spacing w:after="0"/>
        <w:ind w:left="0"/>
        <w:jc w:val="both"/>
      </w:pPr>
      <w:r>
        <w:rPr>
          <w:rFonts w:ascii="Times New Roman"/>
          <w:b w:val="false"/>
          <w:i w:val="false"/>
          <w:color w:val="000000"/>
          <w:sz w:val="28"/>
        </w:rPr>
        <w:t>
      бір немесе бірнеше дұрыс емес жауапты таңдағанда нөл баллмен бағаланады;</w:t>
      </w:r>
    </w:p>
    <w:p>
      <w:pPr>
        <w:spacing w:after="0"/>
        <w:ind w:left="0"/>
        <w:jc w:val="both"/>
      </w:pPr>
      <w:r>
        <w:rPr>
          <w:rFonts w:ascii="Times New Roman"/>
          <w:b w:val="false"/>
          <w:i w:val="false"/>
          <w:color w:val="000000"/>
          <w:sz w:val="28"/>
        </w:rPr>
        <w:t>
      2) бір немесе бірнеше дұрыс жауабы бар (үш дұрыс жауаптан артық емес) тест тапсырмаларында:</w:t>
      </w:r>
    </w:p>
    <w:p>
      <w:pPr>
        <w:spacing w:after="0"/>
        <w:ind w:left="0"/>
        <w:jc w:val="both"/>
      </w:pPr>
      <w:r>
        <w:rPr>
          <w:rFonts w:ascii="Times New Roman"/>
          <w:b w:val="false"/>
          <w:i w:val="false"/>
          <w:color w:val="000000"/>
          <w:sz w:val="28"/>
        </w:rPr>
        <w:t>
      бір дұрыс жауабы бар тест тапсырмаларында дұрыс жауапты таңдағанда екі балмен;</w:t>
      </w:r>
    </w:p>
    <w:p>
      <w:pPr>
        <w:spacing w:after="0"/>
        <w:ind w:left="0"/>
        <w:jc w:val="both"/>
      </w:pPr>
      <w:r>
        <w:rPr>
          <w:rFonts w:ascii="Times New Roman"/>
          <w:b w:val="false"/>
          <w:i w:val="false"/>
          <w:color w:val="000000"/>
          <w:sz w:val="28"/>
        </w:rPr>
        <w:t>
      бір дұрыс жауабы бар тест тапсырмаларында бір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бір дұрыс жауабы бар тест тапсырмаларында екі және одан да көп дұрыс емес жауапты таңдағанда нөл балмен;</w:t>
      </w:r>
    </w:p>
    <w:p>
      <w:pPr>
        <w:spacing w:after="0"/>
        <w:ind w:left="0"/>
        <w:jc w:val="both"/>
      </w:pPr>
      <w:r>
        <w:rPr>
          <w:rFonts w:ascii="Times New Roman"/>
          <w:b w:val="false"/>
          <w:i w:val="false"/>
          <w:color w:val="000000"/>
          <w:sz w:val="28"/>
        </w:rPr>
        <w:t>
      екі дұрыс жауабы бар тест тапсырмаларында екі дұрыс жауапты таңдағанда екі балмен;</w:t>
      </w:r>
    </w:p>
    <w:p>
      <w:pPr>
        <w:spacing w:after="0"/>
        <w:ind w:left="0"/>
        <w:jc w:val="both"/>
      </w:pPr>
      <w:r>
        <w:rPr>
          <w:rFonts w:ascii="Times New Roman"/>
          <w:b w:val="false"/>
          <w:i w:val="false"/>
          <w:color w:val="000000"/>
          <w:sz w:val="28"/>
        </w:rPr>
        <w:t>
      екі дұрыс жауабы бар тест тапсырмаларында бір дұрыс жауапты таңдағанда бір балмен;</w:t>
      </w:r>
    </w:p>
    <w:p>
      <w:pPr>
        <w:spacing w:after="0"/>
        <w:ind w:left="0"/>
        <w:jc w:val="both"/>
      </w:pPr>
      <w:r>
        <w:rPr>
          <w:rFonts w:ascii="Times New Roman"/>
          <w:b w:val="false"/>
          <w:i w:val="false"/>
          <w:color w:val="000000"/>
          <w:sz w:val="28"/>
        </w:rPr>
        <w:t>
      екі дұрыс жауабы бар тест тапсырмаларында бір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екі дұрыс жауабы бар тест тапсырмаларында екі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екі дұрыс жауабы бар тест тапсырмаларында екі және одан да көп дұрыс емес жауапты таңдағанда нөл балмен;</w:t>
      </w:r>
    </w:p>
    <w:p>
      <w:pPr>
        <w:spacing w:after="0"/>
        <w:ind w:left="0"/>
        <w:jc w:val="both"/>
      </w:pPr>
      <w:r>
        <w:rPr>
          <w:rFonts w:ascii="Times New Roman"/>
          <w:b w:val="false"/>
          <w:i w:val="false"/>
          <w:color w:val="000000"/>
          <w:sz w:val="28"/>
        </w:rPr>
        <w:t>
      үш дұрыс жауабы бар тест тапсырмаларында үш дұрыс жауапты таңдағанда екі балмен;</w:t>
      </w:r>
    </w:p>
    <w:p>
      <w:pPr>
        <w:spacing w:after="0"/>
        <w:ind w:left="0"/>
        <w:jc w:val="both"/>
      </w:pPr>
      <w:r>
        <w:rPr>
          <w:rFonts w:ascii="Times New Roman"/>
          <w:b w:val="false"/>
          <w:i w:val="false"/>
          <w:color w:val="000000"/>
          <w:sz w:val="28"/>
        </w:rPr>
        <w:t>
      үш дұрыс жауабы бар тест тапсырмаларында екі дұрыс жауапты таңдағанда бір балмен;</w:t>
      </w:r>
    </w:p>
    <w:p>
      <w:pPr>
        <w:spacing w:after="0"/>
        <w:ind w:left="0"/>
        <w:jc w:val="both"/>
      </w:pPr>
      <w:r>
        <w:rPr>
          <w:rFonts w:ascii="Times New Roman"/>
          <w:b w:val="false"/>
          <w:i w:val="false"/>
          <w:color w:val="000000"/>
          <w:sz w:val="28"/>
        </w:rPr>
        <w:t>
      үш дұрыс жауабы бар тест тапсырмаларында екі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үш дұрыс жауабы бар тест тапсырмаларында үш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үш дұрыс жауабы бар тест тапсырмаларында тек бір дұрыс жауапты не екі және одан да көп дұрыс емес жауапты таңдағанда нөл балмен бағаланады.</w:t>
      </w:r>
    </w:p>
    <w:bookmarkStart w:name="z72" w:id="44"/>
    <w:p>
      <w:pPr>
        <w:spacing w:after="0"/>
        <w:ind w:left="0"/>
        <w:jc w:val="both"/>
      </w:pPr>
      <w:r>
        <w:rPr>
          <w:rFonts w:ascii="Times New Roman"/>
          <w:b w:val="false"/>
          <w:i w:val="false"/>
          <w:color w:val="000000"/>
          <w:sz w:val="28"/>
        </w:rPr>
        <w:t>
      58. Қысқартылған оқу мерзімі көзделген білім беру бағдарламалары бойынша оқуға түсушілер үшін ҰБТ тест тапсырмаларының жауаптарын бағалау келесі түрде жүзеге асырылады:</w:t>
      </w:r>
    </w:p>
    <w:bookmarkEnd w:id="44"/>
    <w:p>
      <w:pPr>
        <w:spacing w:after="0"/>
        <w:ind w:left="0"/>
        <w:jc w:val="both"/>
      </w:pPr>
      <w:r>
        <w:rPr>
          <w:rFonts w:ascii="Times New Roman"/>
          <w:b w:val="false"/>
          <w:i w:val="false"/>
          <w:color w:val="000000"/>
          <w:sz w:val="28"/>
        </w:rPr>
        <w:t>
      1) бір дұрыс жауабы бар тест тапсырмаларында дұрыс жауапты таңдағанда бір балмен бағаланады;</w:t>
      </w:r>
    </w:p>
    <w:p>
      <w:pPr>
        <w:spacing w:after="0"/>
        <w:ind w:left="0"/>
        <w:jc w:val="both"/>
      </w:pPr>
      <w:r>
        <w:rPr>
          <w:rFonts w:ascii="Times New Roman"/>
          <w:b w:val="false"/>
          <w:i w:val="false"/>
          <w:color w:val="000000"/>
          <w:sz w:val="28"/>
        </w:rPr>
        <w:t xml:space="preserve">
      бір немесе бірнеше дұрыс емес жауапты таңдағанда нөл баллмен бағаланады </w:t>
      </w:r>
    </w:p>
    <w:p>
      <w:pPr>
        <w:spacing w:after="0"/>
        <w:ind w:left="0"/>
        <w:jc w:val="both"/>
      </w:pPr>
      <w:r>
        <w:rPr>
          <w:rFonts w:ascii="Times New Roman"/>
          <w:b w:val="false"/>
          <w:i w:val="false"/>
          <w:color w:val="000000"/>
          <w:sz w:val="28"/>
        </w:rPr>
        <w:t>
      2) бір немесе бірнеше дұрыс жауабы бар (алты дұрыс жауаптан артық емес) тест тапсырмаларында:</w:t>
      </w:r>
    </w:p>
    <w:p>
      <w:pPr>
        <w:spacing w:after="0"/>
        <w:ind w:left="0"/>
        <w:jc w:val="both"/>
      </w:pPr>
      <w:r>
        <w:rPr>
          <w:rFonts w:ascii="Times New Roman"/>
          <w:b w:val="false"/>
          <w:i w:val="false"/>
          <w:color w:val="000000"/>
          <w:sz w:val="28"/>
        </w:rPr>
        <w:t>
      бір дұрыс жауабы бар тест тапсырмаларында дұрыс жауапты таңдағанда екі балмен;</w:t>
      </w:r>
    </w:p>
    <w:p>
      <w:pPr>
        <w:spacing w:after="0"/>
        <w:ind w:left="0"/>
        <w:jc w:val="both"/>
      </w:pPr>
      <w:r>
        <w:rPr>
          <w:rFonts w:ascii="Times New Roman"/>
          <w:b w:val="false"/>
          <w:i w:val="false"/>
          <w:color w:val="000000"/>
          <w:sz w:val="28"/>
        </w:rPr>
        <w:t>
      бір дұрыс жауабы бар тест тапсырмаларында бір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бір дұрыс жауабы бар екі және одан да көп дұрыс емес жауапты таңдағанда нөл балмен;</w:t>
      </w:r>
    </w:p>
    <w:p>
      <w:pPr>
        <w:spacing w:after="0"/>
        <w:ind w:left="0"/>
        <w:jc w:val="both"/>
      </w:pPr>
      <w:r>
        <w:rPr>
          <w:rFonts w:ascii="Times New Roman"/>
          <w:b w:val="false"/>
          <w:i w:val="false"/>
          <w:color w:val="000000"/>
          <w:sz w:val="28"/>
        </w:rPr>
        <w:t>
      екі дұрыс жауабы бар тест тапсырмаларында екі дұрыс жауапты таңдағанда екі балмен;</w:t>
      </w:r>
    </w:p>
    <w:p>
      <w:pPr>
        <w:spacing w:after="0"/>
        <w:ind w:left="0"/>
        <w:jc w:val="both"/>
      </w:pPr>
      <w:r>
        <w:rPr>
          <w:rFonts w:ascii="Times New Roman"/>
          <w:b w:val="false"/>
          <w:i w:val="false"/>
          <w:color w:val="000000"/>
          <w:sz w:val="28"/>
        </w:rPr>
        <w:t>
      екі дұрыс жауабы бар тест тапсырмаларында бір дұрыс жауапты таңдағанда бір балмен;</w:t>
      </w:r>
    </w:p>
    <w:p>
      <w:pPr>
        <w:spacing w:after="0"/>
        <w:ind w:left="0"/>
        <w:jc w:val="both"/>
      </w:pPr>
      <w:r>
        <w:rPr>
          <w:rFonts w:ascii="Times New Roman"/>
          <w:b w:val="false"/>
          <w:i w:val="false"/>
          <w:color w:val="000000"/>
          <w:sz w:val="28"/>
        </w:rPr>
        <w:t>
      екі дұрыс жауабы бар тест тапсырмаларында бір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екі дұрыс жауабы бар тест тапсырмаларында а екі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екі дұрыс жауабы бар тест тапсырмаларында екі және одан да көп дұрыс емес жауапты таңдағанда нөл балмен;</w:t>
      </w:r>
    </w:p>
    <w:p>
      <w:pPr>
        <w:spacing w:after="0"/>
        <w:ind w:left="0"/>
        <w:jc w:val="both"/>
      </w:pPr>
      <w:r>
        <w:rPr>
          <w:rFonts w:ascii="Times New Roman"/>
          <w:b w:val="false"/>
          <w:i w:val="false"/>
          <w:color w:val="000000"/>
          <w:sz w:val="28"/>
        </w:rPr>
        <w:t>
      үш дұрыс жауабы бар тест тапсырмаларында үш дұрыс жауапты таңдағанда екі балмен;</w:t>
      </w:r>
    </w:p>
    <w:p>
      <w:pPr>
        <w:spacing w:after="0"/>
        <w:ind w:left="0"/>
        <w:jc w:val="both"/>
      </w:pPr>
      <w:r>
        <w:rPr>
          <w:rFonts w:ascii="Times New Roman"/>
          <w:b w:val="false"/>
          <w:i w:val="false"/>
          <w:color w:val="000000"/>
          <w:sz w:val="28"/>
        </w:rPr>
        <w:t>
      үш дұрыс жауабы бар тест тапсырмаларында екі дұрыс жауапты таңдағанда бір балмен;</w:t>
      </w:r>
    </w:p>
    <w:p>
      <w:pPr>
        <w:spacing w:after="0"/>
        <w:ind w:left="0"/>
        <w:jc w:val="both"/>
      </w:pPr>
      <w:r>
        <w:rPr>
          <w:rFonts w:ascii="Times New Roman"/>
          <w:b w:val="false"/>
          <w:i w:val="false"/>
          <w:color w:val="000000"/>
          <w:sz w:val="28"/>
        </w:rPr>
        <w:t>
      үш дұрыс жауабы бар тест тапсырмаларында екі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үш дұрыс жауабы бар тест тапсырмаларында үш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үш дұрыс жауабы бар тест тапсырмаларында екі және одан да көп дұрыс емес жауапты таңдағанда нөл балмен;</w:t>
      </w:r>
    </w:p>
    <w:p>
      <w:pPr>
        <w:spacing w:after="0"/>
        <w:ind w:left="0"/>
        <w:jc w:val="both"/>
      </w:pPr>
      <w:r>
        <w:rPr>
          <w:rFonts w:ascii="Times New Roman"/>
          <w:b w:val="false"/>
          <w:i w:val="false"/>
          <w:color w:val="000000"/>
          <w:sz w:val="28"/>
        </w:rPr>
        <w:t>
      төрт дұрыс жауабы бар тест тапсырмаларында төрт дұрыс жауапты таңдағанда екі балмен;</w:t>
      </w:r>
    </w:p>
    <w:p>
      <w:pPr>
        <w:spacing w:after="0"/>
        <w:ind w:left="0"/>
        <w:jc w:val="both"/>
      </w:pPr>
      <w:r>
        <w:rPr>
          <w:rFonts w:ascii="Times New Roman"/>
          <w:b w:val="false"/>
          <w:i w:val="false"/>
          <w:color w:val="000000"/>
          <w:sz w:val="28"/>
        </w:rPr>
        <w:t>
      төрт дұрыс жауабы бар тест тапсырмаларында үш дұрыс жауапты таңдағанда бір балмен;</w:t>
      </w:r>
    </w:p>
    <w:p>
      <w:pPr>
        <w:spacing w:after="0"/>
        <w:ind w:left="0"/>
        <w:jc w:val="both"/>
      </w:pPr>
      <w:r>
        <w:rPr>
          <w:rFonts w:ascii="Times New Roman"/>
          <w:b w:val="false"/>
          <w:i w:val="false"/>
          <w:color w:val="000000"/>
          <w:sz w:val="28"/>
        </w:rPr>
        <w:t>
      төрт дұрыс жауабы бар тест тапсырмаларында үш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төрт дұрыс жауабы бар тест тапсырмаларында төрт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төрт дұрыс жауабы бар тест тапсырмаларында екі және одан да көп дұрыс емес жауапты таңдағанда нөл балмен;</w:t>
      </w:r>
    </w:p>
    <w:p>
      <w:pPr>
        <w:spacing w:after="0"/>
        <w:ind w:left="0"/>
        <w:jc w:val="both"/>
      </w:pPr>
      <w:r>
        <w:rPr>
          <w:rFonts w:ascii="Times New Roman"/>
          <w:b w:val="false"/>
          <w:i w:val="false"/>
          <w:color w:val="000000"/>
          <w:sz w:val="28"/>
        </w:rPr>
        <w:t>
      бес дұрыс жауабы бар тест тапсырмаларында бес дұрыс жауапты таңдағанда екі балмен;</w:t>
      </w:r>
    </w:p>
    <w:p>
      <w:pPr>
        <w:spacing w:after="0"/>
        <w:ind w:left="0"/>
        <w:jc w:val="both"/>
      </w:pPr>
      <w:r>
        <w:rPr>
          <w:rFonts w:ascii="Times New Roman"/>
          <w:b w:val="false"/>
          <w:i w:val="false"/>
          <w:color w:val="000000"/>
          <w:sz w:val="28"/>
        </w:rPr>
        <w:t>
      бес дұрыс жауабы бар тест тапсырмаларында төрт дұрыс жауапты таңдағанда бір балмен;</w:t>
      </w:r>
    </w:p>
    <w:p>
      <w:pPr>
        <w:spacing w:after="0"/>
        <w:ind w:left="0"/>
        <w:jc w:val="both"/>
      </w:pPr>
      <w:r>
        <w:rPr>
          <w:rFonts w:ascii="Times New Roman"/>
          <w:b w:val="false"/>
          <w:i w:val="false"/>
          <w:color w:val="000000"/>
          <w:sz w:val="28"/>
        </w:rPr>
        <w:t>
      бес дұрыс жауабы бар тест тапсырмаларында төрт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бес дұрыс жауабы бар тест тапсырмаларында бес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бес дұрыс жауабы бар тест тапсырмаларында екі және одан да көп дұрыс емес жауапты таңдағанда нөл балмен;</w:t>
      </w:r>
    </w:p>
    <w:p>
      <w:pPr>
        <w:spacing w:after="0"/>
        <w:ind w:left="0"/>
        <w:jc w:val="both"/>
      </w:pPr>
      <w:r>
        <w:rPr>
          <w:rFonts w:ascii="Times New Roman"/>
          <w:b w:val="false"/>
          <w:i w:val="false"/>
          <w:color w:val="000000"/>
          <w:sz w:val="28"/>
        </w:rPr>
        <w:t>
      алты дұрыс жауабы бар тест тапсырмаларында алты дұрыс жауапты таңдағанда екі балмен;</w:t>
      </w:r>
    </w:p>
    <w:p>
      <w:pPr>
        <w:spacing w:after="0"/>
        <w:ind w:left="0"/>
        <w:jc w:val="both"/>
      </w:pPr>
      <w:r>
        <w:rPr>
          <w:rFonts w:ascii="Times New Roman"/>
          <w:b w:val="false"/>
          <w:i w:val="false"/>
          <w:color w:val="000000"/>
          <w:sz w:val="28"/>
        </w:rPr>
        <w:t>
      алты дұрыс жауабы бар тест тапсырмаларында бес дұрыс жауапты таңдағанда бір балмен;</w:t>
      </w:r>
    </w:p>
    <w:p>
      <w:pPr>
        <w:spacing w:after="0"/>
        <w:ind w:left="0"/>
        <w:jc w:val="both"/>
      </w:pPr>
      <w:r>
        <w:rPr>
          <w:rFonts w:ascii="Times New Roman"/>
          <w:b w:val="false"/>
          <w:i w:val="false"/>
          <w:color w:val="000000"/>
          <w:sz w:val="28"/>
        </w:rPr>
        <w:t>
      алты дұрыс жауабы бар тест тапсырмаларында бес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алты дұрыс жауабы бар тест тапсырмаларында алты дұрыс жауапты және бір дұрыс емес жауапты таңдағанда бір балмен;</w:t>
      </w:r>
    </w:p>
    <w:p>
      <w:pPr>
        <w:spacing w:after="0"/>
        <w:ind w:left="0"/>
        <w:jc w:val="both"/>
      </w:pPr>
      <w:r>
        <w:rPr>
          <w:rFonts w:ascii="Times New Roman"/>
          <w:b w:val="false"/>
          <w:i w:val="false"/>
          <w:color w:val="000000"/>
          <w:sz w:val="28"/>
        </w:rPr>
        <w:t>
      алты дұрыс жауабы бар тест тапсырмаларында екі және одан да көп дұрыс емес жауапты таңдағанда нөл балмен бағаланады.</w:t>
      </w:r>
    </w:p>
    <w:bookmarkStart w:name="z73" w:id="45"/>
    <w:p>
      <w:pPr>
        <w:spacing w:after="0"/>
        <w:ind w:left="0"/>
        <w:jc w:val="both"/>
      </w:pPr>
      <w:r>
        <w:rPr>
          <w:rFonts w:ascii="Times New Roman"/>
          <w:b w:val="false"/>
          <w:i w:val="false"/>
          <w:color w:val="000000"/>
          <w:sz w:val="28"/>
        </w:rPr>
        <w:t>
      59. Жауап парақтарын сканерленуді Министрлік программисті аудиториялар бойынша екі рет жүргізеді.</w:t>
      </w:r>
    </w:p>
    <w:bookmarkEnd w:id="45"/>
    <w:bookmarkStart w:name="z74" w:id="46"/>
    <w:p>
      <w:pPr>
        <w:spacing w:after="0"/>
        <w:ind w:left="0"/>
        <w:jc w:val="both"/>
      </w:pPr>
      <w:r>
        <w:rPr>
          <w:rFonts w:ascii="Times New Roman"/>
          <w:b w:val="false"/>
          <w:i w:val="false"/>
          <w:color w:val="000000"/>
          <w:sz w:val="28"/>
        </w:rPr>
        <w:t>
      60. Жауап парақтары сканерленген соң телекоммуникациялық желі арқылы дұрыс жауаптар кодтары файлы жіберіледі.</w:t>
      </w:r>
    </w:p>
    <w:bookmarkEnd w:id="46"/>
    <w:bookmarkStart w:name="z75" w:id="47"/>
    <w:p>
      <w:pPr>
        <w:spacing w:after="0"/>
        <w:ind w:left="0"/>
        <w:jc w:val="both"/>
      </w:pPr>
      <w:r>
        <w:rPr>
          <w:rFonts w:ascii="Times New Roman"/>
          <w:b w:val="false"/>
          <w:i w:val="false"/>
          <w:color w:val="000000"/>
          <w:sz w:val="28"/>
        </w:rPr>
        <w:t>
      61. Дұрыс жауаптар кодтары екі данада басып шығарылады: біреуі жалпы шолу үшін ілінеді, екіншісі апелляциялық комиссия үшін беріледі.</w:t>
      </w:r>
    </w:p>
    <w:bookmarkEnd w:id="47"/>
    <w:bookmarkStart w:name="z76" w:id="48"/>
    <w:p>
      <w:pPr>
        <w:spacing w:after="0"/>
        <w:ind w:left="0"/>
        <w:jc w:val="both"/>
      </w:pPr>
      <w:r>
        <w:rPr>
          <w:rFonts w:ascii="Times New Roman"/>
          <w:b w:val="false"/>
          <w:i w:val="false"/>
          <w:color w:val="000000"/>
          <w:sz w:val="28"/>
        </w:rPr>
        <w:t>
      62. ҰБТ нәтижелерін тестілеу өткізу күні мемлекеттік комиссия хабарлайды және ақпараттық стендте ілінеді, сондай-ақ тестілеу нәтижелерімен www.testcenter.kz сайтында танысуға болады.</w:t>
      </w:r>
    </w:p>
    <w:bookmarkEnd w:id="48"/>
    <w:bookmarkStart w:name="z77" w:id="49"/>
    <w:p>
      <w:pPr>
        <w:spacing w:after="0"/>
        <w:ind w:left="0"/>
        <w:jc w:val="both"/>
      </w:pPr>
      <w:r>
        <w:rPr>
          <w:rFonts w:ascii="Times New Roman"/>
          <w:b w:val="false"/>
          <w:i w:val="false"/>
          <w:color w:val="000000"/>
          <w:sz w:val="28"/>
        </w:rPr>
        <w:t xml:space="preserve">
      63. ҰБТ аяқталғаннан кейін және апелляция рәсімі өткізілген соң қолданылған кітапшалар осы Қағидаларға </w:t>
      </w:r>
      <w:r>
        <w:rPr>
          <w:rFonts w:ascii="Times New Roman"/>
          <w:b w:val="false"/>
          <w:i w:val="false"/>
          <w:color w:val="000000"/>
          <w:sz w:val="28"/>
        </w:rPr>
        <w:t>16-қосымшаға</w:t>
      </w:r>
      <w:r>
        <w:rPr>
          <w:rFonts w:ascii="Times New Roman"/>
          <w:b w:val="false"/>
          <w:i w:val="false"/>
          <w:color w:val="000000"/>
          <w:sz w:val="28"/>
        </w:rPr>
        <w:t xml:space="preserve"> сәйкес нысан бойынша ҰБТ кітапшаларын жою туралы акт жасалады.</w:t>
      </w:r>
    </w:p>
    <w:bookmarkEnd w:id="49"/>
    <w:bookmarkStart w:name="z141" w:id="50"/>
    <w:p>
      <w:pPr>
        <w:spacing w:after="0"/>
        <w:ind w:left="0"/>
        <w:jc w:val="left"/>
      </w:pPr>
      <w:r>
        <w:rPr>
          <w:rFonts w:ascii="Times New Roman"/>
          <w:b/>
          <w:i w:val="false"/>
          <w:color w:val="000000"/>
        </w:rPr>
        <w:t xml:space="preserve"> 2-1-Параграф. Электрондық форматтағы ҰБТ-ны өткізу рәсімі</w:t>
      </w:r>
    </w:p>
    <w:bookmarkEnd w:id="50"/>
    <w:p>
      <w:pPr>
        <w:spacing w:after="0"/>
        <w:ind w:left="0"/>
        <w:jc w:val="both"/>
      </w:pPr>
      <w:r>
        <w:rPr>
          <w:rFonts w:ascii="Times New Roman"/>
          <w:b w:val="false"/>
          <w:i w:val="false"/>
          <w:color w:val="ff0000"/>
          <w:sz w:val="28"/>
        </w:rPr>
        <w:t xml:space="preserve">
      Ескерту. 2-1-параграфпен толықтырылды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42" w:id="51"/>
    <w:p>
      <w:pPr>
        <w:spacing w:after="0"/>
        <w:ind w:left="0"/>
        <w:jc w:val="both"/>
      </w:pPr>
      <w:r>
        <w:rPr>
          <w:rFonts w:ascii="Times New Roman"/>
          <w:b w:val="false"/>
          <w:i w:val="false"/>
          <w:color w:val="000000"/>
          <w:sz w:val="28"/>
        </w:rPr>
        <w:t xml:space="preserve">
      63-1. ҰБТ-ны электронды форматта өткізгенде түсушілер компьютер сыныбына бір-бірден кіргізіледі, бұл ретте жеке басын растайтын құжат негізінде түсушінің жеке басы, немесе жасы 16-ға толмаған түсушілердің жеке басы анықтама негізінде сәйкестендіріледі. Содан соң рұқсаттама және рұқсаттама түбіртегі осы Қағидаларға </w:t>
      </w:r>
      <w:r>
        <w:rPr>
          <w:rFonts w:ascii="Times New Roman"/>
          <w:b w:val="false"/>
          <w:i w:val="false"/>
          <w:color w:val="000000"/>
          <w:sz w:val="28"/>
        </w:rPr>
        <w:t>6-қосымшаға</w:t>
      </w:r>
      <w:r>
        <w:rPr>
          <w:rFonts w:ascii="Times New Roman"/>
          <w:b w:val="false"/>
          <w:i w:val="false"/>
          <w:color w:val="000000"/>
          <w:sz w:val="28"/>
        </w:rPr>
        <w:t xml:space="preserve"> сәйкес нысан бойынша салыстырылып тексеріледі.</w:t>
      </w:r>
    </w:p>
    <w:bookmarkEnd w:id="51"/>
    <w:bookmarkStart w:name="z143" w:id="52"/>
    <w:p>
      <w:pPr>
        <w:spacing w:after="0"/>
        <w:ind w:left="0"/>
        <w:jc w:val="both"/>
      </w:pPr>
      <w:r>
        <w:rPr>
          <w:rFonts w:ascii="Times New Roman"/>
          <w:b w:val="false"/>
          <w:i w:val="false"/>
          <w:color w:val="000000"/>
          <w:sz w:val="28"/>
        </w:rPr>
        <w:t>
      63-2. Тестілеу өткізілетін күні таңертең Министрлік өкілі отырғызу парағын басып шығарады (электрондық форматта өткізу үшін бағдарламалық қамтамасыз етуден алынады).</w:t>
      </w:r>
    </w:p>
    <w:bookmarkEnd w:id="52"/>
    <w:bookmarkStart w:name="z144" w:id="53"/>
    <w:p>
      <w:pPr>
        <w:spacing w:after="0"/>
        <w:ind w:left="0"/>
        <w:jc w:val="both"/>
      </w:pPr>
      <w:r>
        <w:rPr>
          <w:rFonts w:ascii="Times New Roman"/>
          <w:b w:val="false"/>
          <w:i w:val="false"/>
          <w:color w:val="000000"/>
          <w:sz w:val="28"/>
        </w:rPr>
        <w:t>
      63-3. Түсушілер осы Қағидаларға 8-1-қосымшаға сәйкес нысан бойынша отырғызу парағындағы нөмірге сәйкес орын алады, ол түсушілердің отырғызу орнының нөмірі бойынша сұрыпталады.</w:t>
      </w:r>
    </w:p>
    <w:bookmarkEnd w:id="53"/>
    <w:bookmarkStart w:name="z145" w:id="54"/>
    <w:p>
      <w:pPr>
        <w:spacing w:after="0"/>
        <w:ind w:left="0"/>
        <w:jc w:val="both"/>
      </w:pPr>
      <w:r>
        <w:rPr>
          <w:rFonts w:ascii="Times New Roman"/>
          <w:b w:val="false"/>
          <w:i w:val="false"/>
          <w:color w:val="000000"/>
          <w:sz w:val="28"/>
        </w:rPr>
        <w:t>
      63-4. Отырғызылғаннан кейін түсуші отырғызу парағына, "Копьютер номерін" толтыра отырып қолын қояды.</w:t>
      </w:r>
    </w:p>
    <w:bookmarkEnd w:id="54"/>
    <w:bookmarkStart w:name="z146" w:id="55"/>
    <w:p>
      <w:pPr>
        <w:spacing w:after="0"/>
        <w:ind w:left="0"/>
        <w:jc w:val="both"/>
      </w:pPr>
      <w:r>
        <w:rPr>
          <w:rFonts w:ascii="Times New Roman"/>
          <w:b w:val="false"/>
          <w:i w:val="false"/>
          <w:color w:val="000000"/>
          <w:sz w:val="28"/>
        </w:rPr>
        <w:t>
      63-5. Тестілеу басталғанға дейін жауапты тұлға түсушілерге тестілеу барысындағы тәртіп сақтау ережелері бойынша нұсқау береді.</w:t>
      </w:r>
    </w:p>
    <w:bookmarkEnd w:id="55"/>
    <w:bookmarkStart w:name="z147" w:id="56"/>
    <w:p>
      <w:pPr>
        <w:spacing w:after="0"/>
        <w:ind w:left="0"/>
        <w:jc w:val="both"/>
      </w:pPr>
      <w:r>
        <w:rPr>
          <w:rFonts w:ascii="Times New Roman"/>
          <w:b w:val="false"/>
          <w:i w:val="false"/>
          <w:color w:val="000000"/>
          <w:sz w:val="28"/>
        </w:rPr>
        <w:t>
      63-6. Тестілеу басталмастан бұрын түсушіге қажет:</w:t>
      </w:r>
    </w:p>
    <w:bookmarkEnd w:id="56"/>
    <w:p>
      <w:pPr>
        <w:spacing w:after="0"/>
        <w:ind w:left="0"/>
        <w:jc w:val="both"/>
      </w:pPr>
      <w:r>
        <w:rPr>
          <w:rFonts w:ascii="Times New Roman"/>
          <w:b w:val="false"/>
          <w:i w:val="false"/>
          <w:color w:val="000000"/>
          <w:sz w:val="28"/>
        </w:rPr>
        <w:t>
      Экран жазбасына өзінің ID номерін енгізеді;</w:t>
      </w:r>
    </w:p>
    <w:p>
      <w:pPr>
        <w:spacing w:after="0"/>
        <w:ind w:left="0"/>
        <w:jc w:val="both"/>
      </w:pPr>
      <w:r>
        <w:rPr>
          <w:rFonts w:ascii="Times New Roman"/>
          <w:b w:val="false"/>
          <w:i w:val="false"/>
          <w:color w:val="000000"/>
          <w:sz w:val="28"/>
        </w:rPr>
        <w:t>
      ОК батырмасын басады;</w:t>
      </w:r>
    </w:p>
    <w:p>
      <w:pPr>
        <w:spacing w:after="0"/>
        <w:ind w:left="0"/>
        <w:jc w:val="both"/>
      </w:pPr>
      <w:r>
        <w:rPr>
          <w:rFonts w:ascii="Times New Roman"/>
          <w:b w:val="false"/>
          <w:i w:val="false"/>
          <w:color w:val="000000"/>
          <w:sz w:val="28"/>
        </w:rPr>
        <w:t>
      ОК батырмасын басқаннан кейін ҰБТ тестілеуін ашады;</w:t>
      </w:r>
    </w:p>
    <w:p>
      <w:pPr>
        <w:spacing w:after="0"/>
        <w:ind w:left="0"/>
        <w:jc w:val="both"/>
      </w:pPr>
      <w:r>
        <w:rPr>
          <w:rFonts w:ascii="Times New Roman"/>
          <w:b w:val="false"/>
          <w:i w:val="false"/>
          <w:color w:val="000000"/>
          <w:sz w:val="28"/>
        </w:rPr>
        <w:t>
      ҰБТ тапсыруды бастайды.</w:t>
      </w:r>
    </w:p>
    <w:p>
      <w:pPr>
        <w:spacing w:after="0"/>
        <w:ind w:left="0"/>
        <w:jc w:val="both"/>
      </w:pPr>
      <w:r>
        <w:rPr>
          <w:rFonts w:ascii="Times New Roman"/>
          <w:b w:val="false"/>
          <w:i w:val="false"/>
          <w:color w:val="000000"/>
          <w:sz w:val="28"/>
        </w:rPr>
        <w:t>
      Жұмыс үшін әрбір тестіленушіге А4 форматтағы үш парақ беріледі.</w:t>
      </w:r>
    </w:p>
    <w:bookmarkStart w:name="z148" w:id="57"/>
    <w:p>
      <w:pPr>
        <w:spacing w:after="0"/>
        <w:ind w:left="0"/>
        <w:jc w:val="both"/>
      </w:pPr>
      <w:r>
        <w:rPr>
          <w:rFonts w:ascii="Times New Roman"/>
          <w:b w:val="false"/>
          <w:i w:val="false"/>
          <w:color w:val="000000"/>
          <w:sz w:val="28"/>
        </w:rPr>
        <w:t>
      63-7. Тестілеу аяқталғаннан кейін ОК батырмасын басып, парақтарды Министрлік өкіліне тапсыру қажет.</w:t>
      </w:r>
    </w:p>
    <w:bookmarkEnd w:id="57"/>
    <w:bookmarkStart w:name="z149" w:id="58"/>
    <w:p>
      <w:pPr>
        <w:spacing w:after="0"/>
        <w:ind w:left="0"/>
        <w:jc w:val="both"/>
      </w:pPr>
      <w:r>
        <w:rPr>
          <w:rFonts w:ascii="Times New Roman"/>
          <w:b w:val="false"/>
          <w:i w:val="false"/>
          <w:color w:val="000000"/>
          <w:sz w:val="28"/>
        </w:rPr>
        <w:t>
      63-8. ҰБТ нәтижелері тестілеу аяқталғаннан кейін беріледі және сондай-ақ тестілеу нәтижелері www.testcenter.kz сайтында жарияланады.</w:t>
      </w:r>
    </w:p>
    <w:bookmarkEnd w:id="58"/>
    <w:bookmarkStart w:name="z150" w:id="59"/>
    <w:p>
      <w:pPr>
        <w:spacing w:after="0"/>
        <w:ind w:left="0"/>
        <w:jc w:val="both"/>
      </w:pPr>
      <w:r>
        <w:rPr>
          <w:rFonts w:ascii="Times New Roman"/>
          <w:b w:val="false"/>
          <w:i w:val="false"/>
          <w:color w:val="000000"/>
          <w:sz w:val="28"/>
        </w:rPr>
        <w:t>
      63-9. Түсушілер ұлттық бірыңғай тестілеуді өткізуге жауапты ұйымның дайындаған бағдарламалық қамтамасыз ету көмегімен тестілеу тапсырады, бұл ретте ол ұйымды білім беру саласындағы уәкілетті орган айқындайды.</w:t>
      </w:r>
    </w:p>
    <w:bookmarkEnd w:id="59"/>
    <w:bookmarkStart w:name="z151" w:id="60"/>
    <w:p>
      <w:pPr>
        <w:spacing w:after="0"/>
        <w:ind w:left="0"/>
        <w:jc w:val="both"/>
      </w:pPr>
      <w:r>
        <w:rPr>
          <w:rFonts w:ascii="Times New Roman"/>
          <w:b w:val="false"/>
          <w:i w:val="false"/>
          <w:color w:val="000000"/>
          <w:sz w:val="28"/>
        </w:rPr>
        <w:t>
      63-10. Тестілеу аяқталғаннан кейін түсушілер тестілеу негіздемесімен келіспеген жағдайда ұлттық бірыңғай тестілеуді өткізуді білім беру саласындағы уәкілетті орган анықтаған ұйымының сайтындағы жеке кабинеті арқылы, жеке сәйкестендіру номерімен (ЖСН) апелляция береді.</w:t>
      </w:r>
    </w:p>
    <w:bookmarkEnd w:id="60"/>
    <w:bookmarkStart w:name="z152" w:id="61"/>
    <w:p>
      <w:pPr>
        <w:spacing w:after="0"/>
        <w:ind w:left="0"/>
        <w:jc w:val="both"/>
      </w:pPr>
      <w:r>
        <w:rPr>
          <w:rFonts w:ascii="Times New Roman"/>
          <w:b w:val="false"/>
          <w:i w:val="false"/>
          <w:color w:val="000000"/>
          <w:sz w:val="28"/>
        </w:rPr>
        <w:t xml:space="preserve">
      63-11. Осы Қағидалардың </w:t>
      </w:r>
      <w:r>
        <w:rPr>
          <w:rFonts w:ascii="Times New Roman"/>
          <w:b w:val="false"/>
          <w:i w:val="false"/>
          <w:color w:val="000000"/>
          <w:sz w:val="28"/>
        </w:rPr>
        <w:t>50</w:t>
      </w:r>
      <w:r>
        <w:rPr>
          <w:rFonts w:ascii="Times New Roman"/>
          <w:b w:val="false"/>
          <w:i w:val="false"/>
          <w:color w:val="000000"/>
          <w:sz w:val="28"/>
        </w:rPr>
        <w:t xml:space="preserve">, </w:t>
      </w:r>
      <w:r>
        <w:rPr>
          <w:rFonts w:ascii="Times New Roman"/>
          <w:b w:val="false"/>
          <w:i w:val="false"/>
          <w:color w:val="000000"/>
          <w:sz w:val="28"/>
        </w:rPr>
        <w:t>51</w:t>
      </w:r>
      <w:r>
        <w:rPr>
          <w:rFonts w:ascii="Times New Roman"/>
          <w:b w:val="false"/>
          <w:i w:val="false"/>
          <w:color w:val="000000"/>
          <w:sz w:val="28"/>
        </w:rPr>
        <w:t xml:space="preserve"> және </w:t>
      </w:r>
      <w:r>
        <w:rPr>
          <w:rFonts w:ascii="Times New Roman"/>
          <w:b w:val="false"/>
          <w:i w:val="false"/>
          <w:color w:val="000000"/>
          <w:sz w:val="28"/>
        </w:rPr>
        <w:t>52-тармақтардағы</w:t>
      </w:r>
      <w:r>
        <w:rPr>
          <w:rFonts w:ascii="Times New Roman"/>
          <w:b w:val="false"/>
          <w:i w:val="false"/>
          <w:color w:val="000000"/>
          <w:sz w:val="28"/>
        </w:rPr>
        <w:t xml:space="preserve"> көрсетілген тұлғалардың тестілеу нәтижелері өңделмейді және жойылады.</w:t>
      </w:r>
    </w:p>
    <w:bookmarkEnd w:id="61"/>
    <w:bookmarkStart w:name="z153" w:id="62"/>
    <w:p>
      <w:pPr>
        <w:spacing w:after="0"/>
        <w:ind w:left="0"/>
        <w:jc w:val="both"/>
      </w:pPr>
      <w:r>
        <w:rPr>
          <w:rFonts w:ascii="Times New Roman"/>
          <w:b w:val="false"/>
          <w:i w:val="false"/>
          <w:color w:val="000000"/>
          <w:sz w:val="28"/>
        </w:rPr>
        <w:t xml:space="preserve">
      63-12. ҰБТ тест тапсырмаларының жауаптарын бағалау осы Қағидалардың </w:t>
      </w:r>
      <w:r>
        <w:rPr>
          <w:rFonts w:ascii="Times New Roman"/>
          <w:b w:val="false"/>
          <w:i w:val="false"/>
          <w:color w:val="000000"/>
          <w:sz w:val="28"/>
        </w:rPr>
        <w:t>57-тармағына</w:t>
      </w:r>
      <w:r>
        <w:rPr>
          <w:rFonts w:ascii="Times New Roman"/>
          <w:b w:val="false"/>
          <w:i w:val="false"/>
          <w:color w:val="000000"/>
          <w:sz w:val="28"/>
        </w:rPr>
        <w:t xml:space="preserve"> сәйкес жүзеге асырылады.</w:t>
      </w:r>
    </w:p>
    <w:bookmarkEnd w:id="62"/>
    <w:bookmarkStart w:name="z154" w:id="63"/>
    <w:p>
      <w:pPr>
        <w:spacing w:after="0"/>
        <w:ind w:left="0"/>
        <w:jc w:val="both"/>
      </w:pPr>
      <w:r>
        <w:rPr>
          <w:rFonts w:ascii="Times New Roman"/>
          <w:b w:val="false"/>
          <w:i w:val="false"/>
          <w:color w:val="000000"/>
          <w:sz w:val="28"/>
        </w:rPr>
        <w:t xml:space="preserve">
      63-13. Қысқартылған оқу мерзімі көзделген білім беру бағдарламалары бойынша оқуға түсушілер үшін ҰБТ тест тапсырмаларының жауаптарын бағалау осы Қағидалардың </w:t>
      </w:r>
      <w:r>
        <w:rPr>
          <w:rFonts w:ascii="Times New Roman"/>
          <w:b w:val="false"/>
          <w:i w:val="false"/>
          <w:color w:val="000000"/>
          <w:sz w:val="28"/>
        </w:rPr>
        <w:t>58-тармағына</w:t>
      </w:r>
      <w:r>
        <w:rPr>
          <w:rFonts w:ascii="Times New Roman"/>
          <w:b w:val="false"/>
          <w:i w:val="false"/>
          <w:color w:val="000000"/>
          <w:sz w:val="28"/>
        </w:rPr>
        <w:t xml:space="preserve"> сәйкес жүзеге асырылады.</w:t>
      </w:r>
    </w:p>
    <w:bookmarkEnd w:id="63"/>
    <w:bookmarkStart w:name="z155" w:id="64"/>
    <w:p>
      <w:pPr>
        <w:spacing w:after="0"/>
        <w:ind w:left="0"/>
        <w:jc w:val="both"/>
      </w:pPr>
      <w:r>
        <w:rPr>
          <w:rFonts w:ascii="Times New Roman"/>
          <w:b w:val="false"/>
          <w:i w:val="false"/>
          <w:color w:val="000000"/>
          <w:sz w:val="28"/>
        </w:rPr>
        <w:t xml:space="preserve">
      63-14. Тестілеу өткізу барысында рұқсаттама мен рұқсаттама түбіртегін қайта салыстыру кезінде бөгде тұлға анықталған жағдайда, Министрлік өкілі осы Қағидаларға </w:t>
      </w:r>
      <w:r>
        <w:rPr>
          <w:rFonts w:ascii="Times New Roman"/>
          <w:b w:val="false"/>
          <w:i w:val="false"/>
          <w:color w:val="000000"/>
          <w:sz w:val="28"/>
        </w:rPr>
        <w:t>14-қосымшаға</w:t>
      </w:r>
      <w:r>
        <w:rPr>
          <w:rFonts w:ascii="Times New Roman"/>
          <w:b w:val="false"/>
          <w:i w:val="false"/>
          <w:color w:val="000000"/>
          <w:sz w:val="28"/>
        </w:rPr>
        <w:t xml:space="preserve"> сәйкес нысан бойынша Тестілеу барысында бөгде тұлғаның анықталуы туралы акт жасайды.</w:t>
      </w:r>
    </w:p>
    <w:bookmarkEnd w:id="64"/>
    <w:bookmarkStart w:name="z156" w:id="65"/>
    <w:p>
      <w:pPr>
        <w:spacing w:after="0"/>
        <w:ind w:left="0"/>
        <w:jc w:val="both"/>
      </w:pPr>
      <w:r>
        <w:rPr>
          <w:rFonts w:ascii="Times New Roman"/>
          <w:b w:val="false"/>
          <w:i w:val="false"/>
          <w:color w:val="000000"/>
          <w:sz w:val="28"/>
        </w:rPr>
        <w:t>
      63-15. Электрондық форматтағы ҰБТ-ны өткізу барысында түсушіге рұқсат етілмейді:</w:t>
      </w:r>
    </w:p>
    <w:bookmarkEnd w:id="65"/>
    <w:p>
      <w:pPr>
        <w:spacing w:after="0"/>
        <w:ind w:left="0"/>
        <w:jc w:val="both"/>
      </w:pPr>
      <w:r>
        <w:rPr>
          <w:rFonts w:ascii="Times New Roman"/>
          <w:b w:val="false"/>
          <w:i w:val="false"/>
          <w:color w:val="000000"/>
          <w:sz w:val="28"/>
        </w:rPr>
        <w:t>
      компьютерлік сыныптан дәліз кезекшісінің міндетін атқаратын Министрлік өкілінің, рұқсатынсыз және алып жүруінсіз шығуға;</w:t>
      </w:r>
    </w:p>
    <w:p>
      <w:pPr>
        <w:spacing w:after="0"/>
        <w:ind w:left="0"/>
        <w:jc w:val="both"/>
      </w:pPr>
      <w:r>
        <w:rPr>
          <w:rFonts w:ascii="Times New Roman"/>
          <w:b w:val="false"/>
          <w:i w:val="false"/>
          <w:color w:val="000000"/>
          <w:sz w:val="28"/>
        </w:rPr>
        <w:t>
      сөйлесуге;</w:t>
      </w:r>
    </w:p>
    <w:p>
      <w:pPr>
        <w:spacing w:after="0"/>
        <w:ind w:left="0"/>
        <w:jc w:val="both"/>
      </w:pPr>
      <w:r>
        <w:rPr>
          <w:rFonts w:ascii="Times New Roman"/>
          <w:b w:val="false"/>
          <w:i w:val="false"/>
          <w:color w:val="000000"/>
          <w:sz w:val="28"/>
        </w:rPr>
        <w:t>
      орын ауыстыруға;</w:t>
      </w:r>
    </w:p>
    <w:p>
      <w:pPr>
        <w:spacing w:after="0"/>
        <w:ind w:left="0"/>
        <w:jc w:val="both"/>
      </w:pPr>
      <w:r>
        <w:rPr>
          <w:rFonts w:ascii="Times New Roman"/>
          <w:b w:val="false"/>
          <w:i w:val="false"/>
          <w:color w:val="000000"/>
          <w:sz w:val="28"/>
        </w:rPr>
        <w:t>
      тестілеу материалдарымен алмасуға;</w:t>
      </w:r>
    </w:p>
    <w:p>
      <w:pPr>
        <w:spacing w:after="0"/>
        <w:ind w:left="0"/>
        <w:jc w:val="both"/>
      </w:pPr>
      <w:r>
        <w:rPr>
          <w:rFonts w:ascii="Times New Roman"/>
          <w:b w:val="false"/>
          <w:i w:val="false"/>
          <w:color w:val="000000"/>
          <w:sz w:val="28"/>
        </w:rPr>
        <w:t>
      тестілеу материалдарын аудиториядан шығаруға;</w:t>
      </w:r>
    </w:p>
    <w:p>
      <w:pPr>
        <w:spacing w:after="0"/>
        <w:ind w:left="0"/>
        <w:jc w:val="both"/>
      </w:pPr>
      <w:r>
        <w:rPr>
          <w:rFonts w:ascii="Times New Roman"/>
          <w:b w:val="false"/>
          <w:i w:val="false"/>
          <w:color w:val="000000"/>
          <w:sz w:val="28"/>
        </w:rPr>
        <w:t>
      ғимаратқа және компьютерлік сыныпқаоқулықтар мен әдістемелік әдебиеттерді, калькулятор, фотоаппарат, ақпараттарды тасымалдау функциясымен жабдықталған кез келген ұялы байланыс құралдарын (пейджер, ұялы телефондар, планшеттер, iPad (Айпад), iPod (Айпод), SmartPhone (Смартфон)), ноутбуктер, плейерлер, модемдер (мобильді роутерлер), радио-электрондық байланыстың барлық түрлері, оның ішінде (Wi-Fi (Вай-фай), Bluetooth (Блютуз), Dect (Дект), 3G (3 Джи), 4G (4 Джи), 5G (5 Джи), смарт сағаттар, сымды және сымсыз құлаққаптар және тағы басқалар), шпаргалкаларды алып кіруіне және қолдануына.</w:t>
      </w:r>
    </w:p>
    <w:bookmarkStart w:name="z157" w:id="66"/>
    <w:p>
      <w:pPr>
        <w:spacing w:after="0"/>
        <w:ind w:left="0"/>
        <w:jc w:val="both"/>
      </w:pPr>
      <w:r>
        <w:rPr>
          <w:rFonts w:ascii="Times New Roman"/>
          <w:b w:val="false"/>
          <w:i w:val="false"/>
          <w:color w:val="000000"/>
          <w:sz w:val="28"/>
        </w:rPr>
        <w:t xml:space="preserve">
      63-16. Түсуші осы Қағидалардың </w:t>
      </w:r>
      <w:r>
        <w:rPr>
          <w:rFonts w:ascii="Times New Roman"/>
          <w:b w:val="false"/>
          <w:i w:val="false"/>
          <w:color w:val="000000"/>
          <w:sz w:val="28"/>
        </w:rPr>
        <w:t>49-тармағын</w:t>
      </w:r>
      <w:r>
        <w:rPr>
          <w:rFonts w:ascii="Times New Roman"/>
          <w:b w:val="false"/>
          <w:i w:val="false"/>
          <w:color w:val="000000"/>
          <w:sz w:val="28"/>
        </w:rPr>
        <w:t xml:space="preserve"> бұзған жағдайда, Министрлік өкілі осы Қағидаларға </w:t>
      </w:r>
      <w:r>
        <w:rPr>
          <w:rFonts w:ascii="Times New Roman"/>
          <w:b w:val="false"/>
          <w:i w:val="false"/>
          <w:color w:val="000000"/>
          <w:sz w:val="28"/>
        </w:rPr>
        <w:t>13-қосымшаға</w:t>
      </w:r>
      <w:r>
        <w:rPr>
          <w:rFonts w:ascii="Times New Roman"/>
          <w:b w:val="false"/>
          <w:i w:val="false"/>
          <w:color w:val="000000"/>
          <w:sz w:val="28"/>
        </w:rPr>
        <w:t xml:space="preserve"> сәйкес нысан бойынша Аудиторияда тыйым салынған заттың тәркіленуі және тәртіп сақтау ережесін бұзған түсушіні аудиториядан шығару туралы акт жасалады.</w:t>
      </w:r>
    </w:p>
    <w:bookmarkEnd w:id="66"/>
    <w:bookmarkStart w:name="z158" w:id="67"/>
    <w:p>
      <w:pPr>
        <w:spacing w:after="0"/>
        <w:ind w:left="0"/>
        <w:jc w:val="both"/>
      </w:pPr>
      <w:r>
        <w:rPr>
          <w:rFonts w:ascii="Times New Roman"/>
          <w:b w:val="false"/>
          <w:i w:val="false"/>
          <w:color w:val="000000"/>
          <w:sz w:val="28"/>
        </w:rPr>
        <w:t>
      63-17. Электрондық форматтағы ҰБТ-ны өткізу нәтижесіне мазмұны бойынша апелляцияға өтініш тестілеу аяқталғаннан кейін 100 минут ішінде беріледі. Апелляцияны қарау нәтижесі 3 (үш) жұмыс күн ішінде беріледі.</w:t>
      </w:r>
    </w:p>
    <w:bookmarkEnd w:id="67"/>
    <w:bookmarkStart w:name="z159" w:id="68"/>
    <w:p>
      <w:pPr>
        <w:spacing w:after="0"/>
        <w:ind w:left="0"/>
        <w:jc w:val="both"/>
      </w:pPr>
      <w:r>
        <w:rPr>
          <w:rFonts w:ascii="Times New Roman"/>
          <w:b w:val="false"/>
          <w:i w:val="false"/>
          <w:color w:val="000000"/>
          <w:sz w:val="28"/>
        </w:rPr>
        <w:t>
      63-18. ҰБТӨП пен базалық ЖОО-дағы апелляциялық комиссияның құрамын мемлекеттік комиссия төрағасы бекітеді.</w:t>
      </w:r>
    </w:p>
    <w:bookmarkEnd w:id="68"/>
    <w:bookmarkStart w:name="z160" w:id="69"/>
    <w:p>
      <w:pPr>
        <w:spacing w:after="0"/>
        <w:ind w:left="0"/>
        <w:jc w:val="both"/>
      </w:pPr>
      <w:r>
        <w:rPr>
          <w:rFonts w:ascii="Times New Roman"/>
          <w:b w:val="false"/>
          <w:i w:val="false"/>
          <w:color w:val="000000"/>
          <w:sz w:val="28"/>
        </w:rPr>
        <w:t>
      63-19. Апелляциялық комиссияның құрамы тестілеу пәндері бойынша орта, техникалық және кәсіптік, орта білімнен кейінгі және жоғары білім беру ұйымдарының педагог қызметкерлерінен қалыптасады. ҰБТ кезінде бір тестілеу пәні бойынша педагог қызметкерлердің саны - екіден кем емес.</w:t>
      </w:r>
    </w:p>
    <w:bookmarkEnd w:id="69"/>
    <w:bookmarkStart w:name="z161" w:id="70"/>
    <w:p>
      <w:pPr>
        <w:spacing w:after="0"/>
        <w:ind w:left="0"/>
        <w:jc w:val="both"/>
      </w:pPr>
      <w:r>
        <w:rPr>
          <w:rFonts w:ascii="Times New Roman"/>
          <w:b w:val="false"/>
          <w:i w:val="false"/>
          <w:color w:val="000000"/>
          <w:sz w:val="28"/>
        </w:rPr>
        <w:t>
      63-20. Тест тапсырмаларының мазмұнына және техникалық себептеріне байланысты апелляцияға түскен өтініштерді ҰБТӨП-тегі және базалық ЖОО-дағы немесе білім беру саласындағы уәкілетті орган анықтаған ұйымдағы апелляциялық комиссия қарастырады.</w:t>
      </w:r>
    </w:p>
    <w:bookmarkEnd w:id="70"/>
    <w:bookmarkStart w:name="z162" w:id="71"/>
    <w:p>
      <w:pPr>
        <w:spacing w:after="0"/>
        <w:ind w:left="0"/>
        <w:jc w:val="both"/>
      </w:pPr>
      <w:r>
        <w:rPr>
          <w:rFonts w:ascii="Times New Roman"/>
          <w:b w:val="false"/>
          <w:i w:val="false"/>
          <w:color w:val="000000"/>
          <w:sz w:val="28"/>
        </w:rPr>
        <w:t>
      63-21. ҰБТӨП пен базалық ЖОО-дағы апелляциялық комиссия өтінішті оң шешкен жағдайда, өтініш Республикалық апелляциялық комиссияның қарауына жіберіледі.</w:t>
      </w:r>
    </w:p>
    <w:bookmarkEnd w:id="71"/>
    <w:bookmarkStart w:name="z163" w:id="72"/>
    <w:p>
      <w:pPr>
        <w:spacing w:after="0"/>
        <w:ind w:left="0"/>
        <w:jc w:val="both"/>
      </w:pPr>
      <w:r>
        <w:rPr>
          <w:rFonts w:ascii="Times New Roman"/>
          <w:b w:val="false"/>
          <w:i w:val="false"/>
          <w:color w:val="000000"/>
          <w:sz w:val="28"/>
        </w:rPr>
        <w:t>
      63-22. ҰБТӨП пен базалық ЖОО-дағы апелляциялық комиссия шешімімен келіспеген жағдайда, түсуші Республикалық апелляциялық комиссияға өтініш береді.</w:t>
      </w:r>
    </w:p>
    <w:bookmarkEnd w:id="72"/>
    <w:bookmarkStart w:name="z164" w:id="73"/>
    <w:p>
      <w:pPr>
        <w:spacing w:after="0"/>
        <w:ind w:left="0"/>
        <w:jc w:val="both"/>
      </w:pPr>
      <w:r>
        <w:rPr>
          <w:rFonts w:ascii="Times New Roman"/>
          <w:b w:val="false"/>
          <w:i w:val="false"/>
          <w:color w:val="000000"/>
          <w:sz w:val="28"/>
        </w:rPr>
        <w:t>
      63-23. Тестілеу тапсырмаларын бағалауда бірыңғай критерилердің сақталуын қамтамасыз ету және тестілеу өткізу кезінде түсушілердің құқықтарын қорғау, даулы мәселелерін шешу мақсатында ҰБТ бойынша электрондық форматтағы ҰБТ-ға Республикалық апелляциялық комиссия өз қызметін жүзеге асырады.</w:t>
      </w:r>
    </w:p>
    <w:bookmarkEnd w:id="73"/>
    <w:bookmarkStart w:name="z165" w:id="74"/>
    <w:p>
      <w:pPr>
        <w:spacing w:after="0"/>
        <w:ind w:left="0"/>
        <w:jc w:val="both"/>
      </w:pPr>
      <w:r>
        <w:rPr>
          <w:rFonts w:ascii="Times New Roman"/>
          <w:b w:val="false"/>
          <w:i w:val="false"/>
          <w:color w:val="000000"/>
          <w:sz w:val="28"/>
        </w:rPr>
        <w:t>
      63-24. Республикалық апелляциялық комиссияның төрағасы мен құрамын, ҰБТӨП пен базалық ЖОО-дағы апелляциялық комиссияның төрағасын білім беру саласындағы уәкілетті орган бекітеді.</w:t>
      </w:r>
    </w:p>
    <w:bookmarkEnd w:id="74"/>
    <w:bookmarkStart w:name="z166" w:id="75"/>
    <w:p>
      <w:pPr>
        <w:spacing w:after="0"/>
        <w:ind w:left="0"/>
        <w:jc w:val="both"/>
      </w:pPr>
      <w:r>
        <w:rPr>
          <w:rFonts w:ascii="Times New Roman"/>
          <w:b w:val="false"/>
          <w:i w:val="false"/>
          <w:color w:val="000000"/>
          <w:sz w:val="28"/>
        </w:rPr>
        <w:t>
      63-25. Апелляцияға түскен өтініштерді апелляциялық комиссия (Республикалық апелляциялық комиссия) күнтізбелік 3 (үш) күн ішінде қарастырады.</w:t>
      </w:r>
    </w:p>
    <w:bookmarkEnd w:id="75"/>
    <w:bookmarkStart w:name="z167" w:id="76"/>
    <w:p>
      <w:pPr>
        <w:spacing w:after="0"/>
        <w:ind w:left="0"/>
        <w:jc w:val="both"/>
      </w:pPr>
      <w:r>
        <w:rPr>
          <w:rFonts w:ascii="Times New Roman"/>
          <w:b w:val="false"/>
          <w:i w:val="false"/>
          <w:color w:val="000000"/>
          <w:sz w:val="28"/>
        </w:rPr>
        <w:t>
      63-26. Апелляция мынадай жағдайларда қарастырылады:тест тапсырмаларының мазмұны бойынша:</w:t>
      </w:r>
    </w:p>
    <w:bookmarkEnd w:id="76"/>
    <w:bookmarkStart w:name="z168" w:id="77"/>
    <w:p>
      <w:pPr>
        <w:spacing w:after="0"/>
        <w:ind w:left="0"/>
        <w:jc w:val="both"/>
      </w:pPr>
      <w:r>
        <w:rPr>
          <w:rFonts w:ascii="Times New Roman"/>
          <w:b w:val="false"/>
          <w:i w:val="false"/>
          <w:color w:val="000000"/>
          <w:sz w:val="28"/>
        </w:rPr>
        <w:t>
      1) дұрыс жауап дұрыс жауаптар кодымен сәйкес келмесе (дұрыс жауаптың нұсқасы көрсетіледі);</w:t>
      </w:r>
    </w:p>
    <w:bookmarkEnd w:id="77"/>
    <w:bookmarkStart w:name="z169" w:id="78"/>
    <w:p>
      <w:pPr>
        <w:spacing w:after="0"/>
        <w:ind w:left="0"/>
        <w:jc w:val="both"/>
      </w:pPr>
      <w:r>
        <w:rPr>
          <w:rFonts w:ascii="Times New Roman"/>
          <w:b w:val="false"/>
          <w:i w:val="false"/>
          <w:color w:val="000000"/>
          <w:sz w:val="28"/>
        </w:rPr>
        <w:t>
      2) дұрыс жауап болмаса;</w:t>
      </w:r>
    </w:p>
    <w:bookmarkEnd w:id="78"/>
    <w:bookmarkStart w:name="z170" w:id="79"/>
    <w:p>
      <w:pPr>
        <w:spacing w:after="0"/>
        <w:ind w:left="0"/>
        <w:jc w:val="both"/>
      </w:pPr>
      <w:r>
        <w:rPr>
          <w:rFonts w:ascii="Times New Roman"/>
          <w:b w:val="false"/>
          <w:i w:val="false"/>
          <w:color w:val="000000"/>
          <w:sz w:val="28"/>
        </w:rPr>
        <w:t>
      3) берілген барлық жауап нұсқасынан бір дұрыс жауапты таңдауға арналған тест тапсырмаларында бірден көп дұрыс жауап болса (дұрыс жауаптардың барлық нұсқалары көрсетіледі);</w:t>
      </w:r>
    </w:p>
    <w:bookmarkEnd w:id="79"/>
    <w:bookmarkStart w:name="z171" w:id="80"/>
    <w:p>
      <w:pPr>
        <w:spacing w:after="0"/>
        <w:ind w:left="0"/>
        <w:jc w:val="both"/>
      </w:pPr>
      <w:r>
        <w:rPr>
          <w:rFonts w:ascii="Times New Roman"/>
          <w:b w:val="false"/>
          <w:i w:val="false"/>
          <w:color w:val="000000"/>
          <w:sz w:val="28"/>
        </w:rPr>
        <w:t>
      4) тест тапсырмасы дұрыс құрылмаса.</w:t>
      </w:r>
    </w:p>
    <w:bookmarkEnd w:id="80"/>
    <w:p>
      <w:pPr>
        <w:spacing w:after="0"/>
        <w:ind w:left="0"/>
        <w:jc w:val="both"/>
      </w:pPr>
      <w:r>
        <w:rPr>
          <w:rFonts w:ascii="Times New Roman"/>
          <w:b w:val="false"/>
          <w:i w:val="false"/>
          <w:color w:val="000000"/>
          <w:sz w:val="28"/>
        </w:rPr>
        <w:t>
      техникалық себеп бойынша:</w:t>
      </w:r>
    </w:p>
    <w:p>
      <w:pPr>
        <w:spacing w:after="0"/>
        <w:ind w:left="0"/>
        <w:jc w:val="both"/>
      </w:pPr>
      <w:r>
        <w:rPr>
          <w:rFonts w:ascii="Times New Roman"/>
          <w:b w:val="false"/>
          <w:i w:val="false"/>
          <w:color w:val="000000"/>
          <w:sz w:val="28"/>
        </w:rPr>
        <w:t>
      тест тапсырмасы шартының фрагменті (мәтін, сызба, суреттер, кестелер) табылмаса, соның нәтижесінде дұрыс жауапты анықтау мүмкін болмағанда;</w:t>
      </w:r>
    </w:p>
    <w:p>
      <w:pPr>
        <w:spacing w:after="0"/>
        <w:ind w:left="0"/>
        <w:jc w:val="both"/>
      </w:pPr>
      <w:r>
        <w:rPr>
          <w:rFonts w:ascii="Times New Roman"/>
          <w:b w:val="false"/>
          <w:i w:val="false"/>
          <w:color w:val="000000"/>
          <w:sz w:val="28"/>
        </w:rPr>
        <w:t>
      Апелляция өтінішінде көрсетілген нақты фактілер қарастыруға жатқызылады.</w:t>
      </w:r>
    </w:p>
    <w:p>
      <w:pPr>
        <w:spacing w:after="0"/>
        <w:ind w:left="0"/>
        <w:jc w:val="both"/>
      </w:pPr>
      <w:r>
        <w:rPr>
          <w:rFonts w:ascii="Times New Roman"/>
          <w:b w:val="false"/>
          <w:i w:val="false"/>
          <w:color w:val="000000"/>
          <w:sz w:val="28"/>
        </w:rPr>
        <w:t>
      Барлық тест тапсырмаларының дәлелді негіздемесін көрсетпей, әрқайсысын қайта қарастыру көрсетілген апелляция өтініші қарастырылмайды.</w:t>
      </w:r>
    </w:p>
    <w:p>
      <w:pPr>
        <w:spacing w:after="0"/>
        <w:ind w:left="0"/>
        <w:jc w:val="both"/>
      </w:pPr>
      <w:r>
        <w:rPr>
          <w:rFonts w:ascii="Times New Roman"/>
          <w:b w:val="false"/>
          <w:i w:val="false"/>
          <w:color w:val="000000"/>
          <w:sz w:val="28"/>
        </w:rPr>
        <w:t>
      Мазмұны бойынша апелляция өтінішінде тест тапсырмаларын қайта қарастыру бойынша түсуші дәлелді негіздемені көрсетуі тиіс (толық түсіндірме).</w:t>
      </w:r>
    </w:p>
    <w:p>
      <w:pPr>
        <w:spacing w:after="0"/>
        <w:ind w:left="0"/>
        <w:jc w:val="both"/>
      </w:pPr>
      <w:r>
        <w:rPr>
          <w:rFonts w:ascii="Times New Roman"/>
          <w:b w:val="false"/>
          <w:i w:val="false"/>
          <w:color w:val="000000"/>
          <w:sz w:val="28"/>
        </w:rPr>
        <w:t>
      Техникалық себептерге байланысты апелляция өтініші тестілеу кезінде акт толтыра отырып кезекші мен екі тестіленушінің қатысуымен беріледі.</w:t>
      </w:r>
    </w:p>
    <w:bookmarkStart w:name="z172" w:id="81"/>
    <w:p>
      <w:pPr>
        <w:spacing w:after="0"/>
        <w:ind w:left="0"/>
        <w:jc w:val="both"/>
      </w:pPr>
      <w:r>
        <w:rPr>
          <w:rFonts w:ascii="Times New Roman"/>
          <w:b w:val="false"/>
          <w:i w:val="false"/>
          <w:color w:val="000000"/>
          <w:sz w:val="28"/>
        </w:rPr>
        <w:t>
      63-27. Республикалық апелляциялық комиссияның шешімі комиссия мүшелерінің жалпы санының көпшілік дауысымен қабылданады. Дауыстар тең болған жағдайда, төрағаның дауысы шешуші болып табылады.</w:t>
      </w:r>
    </w:p>
    <w:bookmarkEnd w:id="81"/>
    <w:p>
      <w:pPr>
        <w:spacing w:after="0"/>
        <w:ind w:left="0"/>
        <w:jc w:val="both"/>
      </w:pPr>
      <w:r>
        <w:rPr>
          <w:rFonts w:ascii="Times New Roman"/>
          <w:b w:val="false"/>
          <w:i w:val="false"/>
          <w:color w:val="000000"/>
          <w:sz w:val="28"/>
        </w:rPr>
        <w:t>
      Республикалық апелляциялық комиссияның шешімі шешуші болып табылады және қайта қарастыруға жатпайды.Республикалық апелляциялық комиссияның шешімі төрағаның және барлық мүшелерінің қолымен расталған хаттамалармен ресімделеді. Республикалық апелляциялық комиссияның хаттамалары бір жылға тестілеуді ұйымдастыруға жауапты ұйымда сақталады.</w:t>
      </w:r>
    </w:p>
    <w:p>
      <w:pPr>
        <w:spacing w:after="0"/>
        <w:ind w:left="0"/>
        <w:jc w:val="both"/>
      </w:pPr>
      <w:r>
        <w:rPr>
          <w:rFonts w:ascii="Times New Roman"/>
          <w:b w:val="false"/>
          <w:i w:val="false"/>
          <w:color w:val="000000"/>
          <w:sz w:val="28"/>
        </w:rPr>
        <w:t>
      Апелляция нәтижесі түсушінің жеке кабинетінде көрсетіледі.</w:t>
      </w:r>
    </w:p>
    <w:bookmarkStart w:name="z78" w:id="82"/>
    <w:p>
      <w:pPr>
        <w:spacing w:after="0"/>
        <w:ind w:left="0"/>
        <w:jc w:val="left"/>
      </w:pPr>
      <w:r>
        <w:rPr>
          <w:rFonts w:ascii="Times New Roman"/>
          <w:b/>
          <w:i w:val="false"/>
          <w:color w:val="000000"/>
        </w:rPr>
        <w:t xml:space="preserve"> 3-параграф. Апелляцияға өтініш беру және қарау тәртібі</w:t>
      </w:r>
    </w:p>
    <w:bookmarkEnd w:id="82"/>
    <w:bookmarkStart w:name="z79" w:id="83"/>
    <w:p>
      <w:pPr>
        <w:spacing w:after="0"/>
        <w:ind w:left="0"/>
        <w:jc w:val="both"/>
      </w:pPr>
      <w:r>
        <w:rPr>
          <w:rFonts w:ascii="Times New Roman"/>
          <w:b w:val="false"/>
          <w:i w:val="false"/>
          <w:color w:val="000000"/>
          <w:sz w:val="28"/>
        </w:rPr>
        <w:t>
      64. Тестілеу өткізу кезінде бірыңғай талаптарды сақтау және түсушілердің даулы мәселелерін шешу мақсатында Республикалық апелляциялық комиссия және ҰБТӨП-те және базалық ЖОО-да апелляциялық комиссия құрылады.</w:t>
      </w:r>
    </w:p>
    <w:bookmarkEnd w:id="83"/>
    <w:bookmarkStart w:name="z80" w:id="84"/>
    <w:p>
      <w:pPr>
        <w:spacing w:after="0"/>
        <w:ind w:left="0"/>
        <w:jc w:val="both"/>
      </w:pPr>
      <w:r>
        <w:rPr>
          <w:rFonts w:ascii="Times New Roman"/>
          <w:b w:val="false"/>
          <w:i w:val="false"/>
          <w:color w:val="000000"/>
          <w:sz w:val="28"/>
        </w:rPr>
        <w:t>
      65. Республикалық апелляциялық комиссияның төрағасы мен құрамын, ҰБТӨП пен базалық ЖОО-дағы апелляциялық комиссияның төрағасын білім беру саласындағы уәкілетті орган бекітеді.</w:t>
      </w:r>
    </w:p>
    <w:bookmarkEnd w:id="84"/>
    <w:p>
      <w:pPr>
        <w:spacing w:after="0"/>
        <w:ind w:left="0"/>
        <w:jc w:val="both"/>
      </w:pPr>
      <w:r>
        <w:rPr>
          <w:rFonts w:ascii="Times New Roman"/>
          <w:b w:val="false"/>
          <w:i w:val="false"/>
          <w:color w:val="000000"/>
          <w:sz w:val="28"/>
        </w:rPr>
        <w:t>
      ҰБТӨП пен базалық ЖОО-дағы апелляциялық комиссияның құрамын мемлекеттік комиссия төрағасы бекітеді.</w:t>
      </w:r>
    </w:p>
    <w:bookmarkStart w:name="z81" w:id="85"/>
    <w:p>
      <w:pPr>
        <w:spacing w:after="0"/>
        <w:ind w:left="0"/>
        <w:jc w:val="both"/>
      </w:pPr>
      <w:r>
        <w:rPr>
          <w:rFonts w:ascii="Times New Roman"/>
          <w:b w:val="false"/>
          <w:i w:val="false"/>
          <w:color w:val="000000"/>
          <w:sz w:val="28"/>
        </w:rPr>
        <w:t>
      66. Апелляциялық комиссияның құрамы тестілеу пәндері бойынша негізгі орта, жалпы орта, техникалық және кәсіптік, орта білімнен кейінгі және жоғары білім беру ұйымдарының педагог қызметкерлерінен қалыптасады. ҰБТ кезінде бір тестілеу пәні бойынша педагог қызметкерлердің саны – екіден кем емес.</w:t>
      </w:r>
    </w:p>
    <w:bookmarkEnd w:id="85"/>
    <w:bookmarkStart w:name="z82" w:id="86"/>
    <w:p>
      <w:pPr>
        <w:spacing w:after="0"/>
        <w:ind w:left="0"/>
        <w:jc w:val="both"/>
      </w:pPr>
      <w:r>
        <w:rPr>
          <w:rFonts w:ascii="Times New Roman"/>
          <w:b w:val="false"/>
          <w:i w:val="false"/>
          <w:color w:val="000000"/>
          <w:sz w:val="28"/>
        </w:rPr>
        <w:t>
      67. ҰБТӨП пен базалық ЖОО-дағы апелляциялық комиссия түсушілерден тест тапсырмаларының мазмұны мен техникалық себептер бойынша түскен өтініштерді қабылдайды және қарастырады.</w:t>
      </w:r>
    </w:p>
    <w:bookmarkEnd w:id="86"/>
    <w:bookmarkStart w:name="z83" w:id="87"/>
    <w:p>
      <w:pPr>
        <w:spacing w:after="0"/>
        <w:ind w:left="0"/>
        <w:jc w:val="both"/>
      </w:pPr>
      <w:r>
        <w:rPr>
          <w:rFonts w:ascii="Times New Roman"/>
          <w:b w:val="false"/>
          <w:i w:val="false"/>
          <w:color w:val="000000"/>
          <w:sz w:val="28"/>
        </w:rPr>
        <w:t xml:space="preserve">
      68. Түсуші тест тапсырмаларының мазмұны немесе техникалық себептер бойынша тестілеу нәтижесімен келіспеген жағдайда, осы Қағидаларға </w:t>
      </w:r>
      <w:r>
        <w:rPr>
          <w:rFonts w:ascii="Times New Roman"/>
          <w:b w:val="false"/>
          <w:i w:val="false"/>
          <w:color w:val="000000"/>
          <w:sz w:val="28"/>
        </w:rPr>
        <w:t>17</w:t>
      </w:r>
      <w:r>
        <w:rPr>
          <w:rFonts w:ascii="Times New Roman"/>
          <w:b w:val="false"/>
          <w:i w:val="false"/>
          <w:color w:val="000000"/>
          <w:sz w:val="28"/>
        </w:rPr>
        <w:t xml:space="preserve">, </w:t>
      </w:r>
      <w:r>
        <w:rPr>
          <w:rFonts w:ascii="Times New Roman"/>
          <w:b w:val="false"/>
          <w:i w:val="false"/>
          <w:color w:val="000000"/>
          <w:sz w:val="28"/>
        </w:rPr>
        <w:t>18</w:t>
      </w:r>
      <w:r>
        <w:rPr>
          <w:rFonts w:ascii="Times New Roman"/>
          <w:b w:val="false"/>
          <w:i w:val="false"/>
          <w:color w:val="000000"/>
          <w:sz w:val="28"/>
        </w:rPr>
        <w:t xml:space="preserve">, </w:t>
      </w:r>
      <w:r>
        <w:rPr>
          <w:rFonts w:ascii="Times New Roman"/>
          <w:b w:val="false"/>
          <w:i w:val="false"/>
          <w:color w:val="000000"/>
          <w:sz w:val="28"/>
        </w:rPr>
        <w:t>19</w:t>
      </w:r>
      <w:r>
        <w:rPr>
          <w:rFonts w:ascii="Times New Roman"/>
          <w:b w:val="false"/>
          <w:i w:val="false"/>
          <w:color w:val="000000"/>
          <w:sz w:val="28"/>
        </w:rPr>
        <w:t xml:space="preserve"> және </w:t>
      </w:r>
      <w:r>
        <w:rPr>
          <w:rFonts w:ascii="Times New Roman"/>
          <w:b w:val="false"/>
          <w:i w:val="false"/>
          <w:color w:val="000000"/>
          <w:sz w:val="28"/>
        </w:rPr>
        <w:t>20-қосымшаларға</w:t>
      </w:r>
      <w:r>
        <w:rPr>
          <w:rFonts w:ascii="Times New Roman"/>
          <w:b w:val="false"/>
          <w:i w:val="false"/>
          <w:color w:val="000000"/>
          <w:sz w:val="28"/>
        </w:rPr>
        <w:t xml:space="preserve"> сәйкес нысан бойынша апелляциялық комиссия төрағасының атына өтініш береді. Түсушінің өзімен бірге жеке басын куәландыратын құжаты, тестілеуге рұқсаттамасы болуы керек. Апелляциялық комиссия түсушінің әрқайсысымен жеке жұмыс жасайды.</w:t>
      </w:r>
    </w:p>
    <w:bookmarkEnd w:id="87"/>
    <w:p>
      <w:pPr>
        <w:spacing w:after="0"/>
        <w:ind w:left="0"/>
        <w:jc w:val="both"/>
      </w:pPr>
      <w:r>
        <w:rPr>
          <w:rFonts w:ascii="Times New Roman"/>
          <w:b w:val="false"/>
          <w:i w:val="false"/>
          <w:color w:val="000000"/>
          <w:sz w:val="28"/>
        </w:rPr>
        <w:t>
      Апелляция мынадай жағдайларда қарастырылады:</w:t>
      </w:r>
    </w:p>
    <w:p>
      <w:pPr>
        <w:spacing w:after="0"/>
        <w:ind w:left="0"/>
        <w:jc w:val="both"/>
      </w:pPr>
      <w:r>
        <w:rPr>
          <w:rFonts w:ascii="Times New Roman"/>
          <w:b w:val="false"/>
          <w:i w:val="false"/>
          <w:color w:val="000000"/>
          <w:sz w:val="28"/>
        </w:rPr>
        <w:t>
      тест тапсырмаларының мазмұны бойынша:</w:t>
      </w:r>
    </w:p>
    <w:p>
      <w:pPr>
        <w:spacing w:after="0"/>
        <w:ind w:left="0"/>
        <w:jc w:val="both"/>
      </w:pPr>
      <w:r>
        <w:rPr>
          <w:rFonts w:ascii="Times New Roman"/>
          <w:b w:val="false"/>
          <w:i w:val="false"/>
          <w:color w:val="000000"/>
          <w:sz w:val="28"/>
        </w:rPr>
        <w:t>
      1) дұрыс жауап дұрыс жауаптар кодымен сәйкес келмесе (дұрыс жауаптың нұсқасы көрсетіледі);</w:t>
      </w:r>
    </w:p>
    <w:p>
      <w:pPr>
        <w:spacing w:after="0"/>
        <w:ind w:left="0"/>
        <w:jc w:val="both"/>
      </w:pPr>
      <w:r>
        <w:rPr>
          <w:rFonts w:ascii="Times New Roman"/>
          <w:b w:val="false"/>
          <w:i w:val="false"/>
          <w:color w:val="000000"/>
          <w:sz w:val="28"/>
        </w:rPr>
        <w:t>
      2) дұрыс жауап болмаса;</w:t>
      </w:r>
    </w:p>
    <w:p>
      <w:pPr>
        <w:spacing w:after="0"/>
        <w:ind w:left="0"/>
        <w:jc w:val="both"/>
      </w:pPr>
      <w:r>
        <w:rPr>
          <w:rFonts w:ascii="Times New Roman"/>
          <w:b w:val="false"/>
          <w:i w:val="false"/>
          <w:color w:val="000000"/>
          <w:sz w:val="28"/>
        </w:rPr>
        <w:t>
      3) берілген барлық жауап нұсқасынан бір дұрыс жауапты таңдауға арналған тест тапсырмаларында бірден көп дұрыс жауап болса (дұрыс жауаптардың барлық нұсқалары көрсетіледі);</w:t>
      </w:r>
    </w:p>
    <w:p>
      <w:pPr>
        <w:spacing w:after="0"/>
        <w:ind w:left="0"/>
        <w:jc w:val="both"/>
      </w:pPr>
      <w:r>
        <w:rPr>
          <w:rFonts w:ascii="Times New Roman"/>
          <w:b w:val="false"/>
          <w:i w:val="false"/>
          <w:color w:val="000000"/>
          <w:sz w:val="28"/>
        </w:rPr>
        <w:t>
      4) тест тапсырмасы дұрыс құрылмаса;</w:t>
      </w:r>
    </w:p>
    <w:p>
      <w:pPr>
        <w:spacing w:after="0"/>
        <w:ind w:left="0"/>
        <w:jc w:val="both"/>
      </w:pPr>
      <w:r>
        <w:rPr>
          <w:rFonts w:ascii="Times New Roman"/>
          <w:b w:val="false"/>
          <w:i w:val="false"/>
          <w:color w:val="000000"/>
          <w:sz w:val="28"/>
        </w:rPr>
        <w:t xml:space="preserve">
      5) тест тапсырмасы шартының фрагменті (мәтін, сызба, суреттер, кестелер) табылмаса, соның нәтижесінде дұрыс жауапты анықтау мүмкін болмағанда; </w:t>
      </w:r>
    </w:p>
    <w:p>
      <w:pPr>
        <w:spacing w:after="0"/>
        <w:ind w:left="0"/>
        <w:jc w:val="both"/>
      </w:pPr>
      <w:r>
        <w:rPr>
          <w:rFonts w:ascii="Times New Roman"/>
          <w:b w:val="false"/>
          <w:i w:val="false"/>
          <w:color w:val="000000"/>
          <w:sz w:val="28"/>
        </w:rPr>
        <w:t>
      техникалық себеп бойынша:</w:t>
      </w:r>
    </w:p>
    <w:p>
      <w:pPr>
        <w:spacing w:after="0"/>
        <w:ind w:left="0"/>
        <w:jc w:val="both"/>
      </w:pPr>
      <w:r>
        <w:rPr>
          <w:rFonts w:ascii="Times New Roman"/>
          <w:b w:val="false"/>
          <w:i w:val="false"/>
          <w:color w:val="000000"/>
          <w:sz w:val="28"/>
        </w:rPr>
        <w:t>
      1) дұрыс жауаптар кодымен сәйкес келетін боялған дөңгелекшені сканер екі және одан көп дөңгелекше ретінде оқыса;</w:t>
      </w:r>
    </w:p>
    <w:p>
      <w:pPr>
        <w:spacing w:after="0"/>
        <w:ind w:left="0"/>
        <w:jc w:val="both"/>
      </w:pPr>
      <w:r>
        <w:rPr>
          <w:rFonts w:ascii="Times New Roman"/>
          <w:b w:val="false"/>
          <w:i w:val="false"/>
          <w:color w:val="000000"/>
          <w:sz w:val="28"/>
        </w:rPr>
        <w:t>
      2) дұрыс жауаптар кодымен сәйкес келетін боялған дөңгелекшені сканер бос дөңгелекше ретінде оқыса;</w:t>
      </w:r>
    </w:p>
    <w:p>
      <w:pPr>
        <w:spacing w:after="0"/>
        <w:ind w:left="0"/>
        <w:jc w:val="both"/>
      </w:pPr>
      <w:r>
        <w:rPr>
          <w:rFonts w:ascii="Times New Roman"/>
          <w:b w:val="false"/>
          <w:i w:val="false"/>
          <w:color w:val="000000"/>
          <w:sz w:val="28"/>
        </w:rPr>
        <w:t xml:space="preserve">
      3) жауап парағында ақау болғанда. </w:t>
      </w:r>
    </w:p>
    <w:p>
      <w:pPr>
        <w:spacing w:after="0"/>
        <w:ind w:left="0"/>
        <w:jc w:val="both"/>
      </w:pPr>
      <w:r>
        <w:rPr>
          <w:rFonts w:ascii="Times New Roman"/>
          <w:b w:val="false"/>
          <w:i w:val="false"/>
          <w:color w:val="000000"/>
          <w:sz w:val="28"/>
        </w:rPr>
        <w:t xml:space="preserve">
      Апелляция өтініштері ҰБТ нәтижелері хабарланғаннан кейін келесі күнгі сағат 13.00-ге дейін қабылданады және оны апелляциялық комиссия (республикалық апелляциялық комиссия) күнтізбелік бір күн ішінде қарастырады. Түсуші апелляциялық комиссияның отырысына келмеген жағдайда, оның апелляцияға берген өтініші қарастырылмайды. </w:t>
      </w:r>
    </w:p>
    <w:p>
      <w:pPr>
        <w:spacing w:after="0"/>
        <w:ind w:left="0"/>
        <w:jc w:val="both"/>
      </w:pPr>
      <w:r>
        <w:rPr>
          <w:rFonts w:ascii="Times New Roman"/>
          <w:b w:val="false"/>
          <w:i w:val="false"/>
          <w:color w:val="000000"/>
          <w:sz w:val="28"/>
        </w:rPr>
        <w:t xml:space="preserve">
      Тестілеу нәтижелері бойынша апелляция өтініштерінің барлығы осы Қағидаларға </w:t>
      </w:r>
      <w:r>
        <w:rPr>
          <w:rFonts w:ascii="Times New Roman"/>
          <w:b w:val="false"/>
          <w:i w:val="false"/>
          <w:color w:val="000000"/>
          <w:sz w:val="28"/>
        </w:rPr>
        <w:t>21-қосымшаға</w:t>
      </w:r>
      <w:r>
        <w:rPr>
          <w:rFonts w:ascii="Times New Roman"/>
          <w:b w:val="false"/>
          <w:i w:val="false"/>
          <w:color w:val="000000"/>
          <w:sz w:val="28"/>
        </w:rPr>
        <w:t xml:space="preserve"> сәйкес нысан бойынша апелляцияға арналған өтініштерді тіркеу журналында тіркеледі.</w:t>
      </w:r>
    </w:p>
    <w:bookmarkStart w:name="z84" w:id="88"/>
    <w:p>
      <w:pPr>
        <w:spacing w:after="0"/>
        <w:ind w:left="0"/>
        <w:jc w:val="both"/>
      </w:pPr>
      <w:r>
        <w:rPr>
          <w:rFonts w:ascii="Times New Roman"/>
          <w:b w:val="false"/>
          <w:i w:val="false"/>
          <w:color w:val="000000"/>
          <w:sz w:val="28"/>
        </w:rPr>
        <w:t>
      69. Апелляцияға арналған өтініште көрсетілген нақты фактілер қарастырылуға жатады. Апелляция кезінде апелляциялық комиссияға түсуші көрсеткен пәнді және нұсқаны ауыстыруға рұқсат етілмейді.</w:t>
      </w:r>
    </w:p>
    <w:bookmarkEnd w:id="88"/>
    <w:p>
      <w:pPr>
        <w:spacing w:after="0"/>
        <w:ind w:left="0"/>
        <w:jc w:val="both"/>
      </w:pPr>
      <w:r>
        <w:rPr>
          <w:rFonts w:ascii="Times New Roman"/>
          <w:b w:val="false"/>
          <w:i w:val="false"/>
          <w:color w:val="000000"/>
          <w:sz w:val="28"/>
        </w:rPr>
        <w:t>
      Барлық тест тапсырмаларын қайта қарастыру бойынша апелляцияға арналған өтініште әрбір тест тапсырмасы бойынша дәлелді негіздемені көрсетпей (толық түсіндірме, тапсырманың толық шешімі) берілсе, қарастыруға жатпайды.</w:t>
      </w:r>
    </w:p>
    <w:p>
      <w:pPr>
        <w:spacing w:after="0"/>
        <w:ind w:left="0"/>
        <w:jc w:val="both"/>
      </w:pPr>
      <w:r>
        <w:rPr>
          <w:rFonts w:ascii="Times New Roman"/>
          <w:b w:val="false"/>
          <w:i w:val="false"/>
          <w:color w:val="000000"/>
          <w:sz w:val="28"/>
        </w:rPr>
        <w:t xml:space="preserve">
      Түсуші балл алған тест тапсырмасына апелляцияға өтініш берген жағдайда, сәйкесінше оған балл қосылмайды. </w:t>
      </w:r>
    </w:p>
    <w:p>
      <w:pPr>
        <w:spacing w:after="0"/>
        <w:ind w:left="0"/>
        <w:jc w:val="both"/>
      </w:pPr>
      <w:r>
        <w:rPr>
          <w:rFonts w:ascii="Times New Roman"/>
          <w:b w:val="false"/>
          <w:i w:val="false"/>
          <w:color w:val="000000"/>
          <w:sz w:val="28"/>
        </w:rPr>
        <w:t>
      Өтініштер бойынша шешім апелляциялық комиссия мүшелерінің жалпы санының көпшілік дауысымен қабылданады. Дауыстар тең болған жағдайда, комиссия төрағасының дауысы шешуші болып табылады.</w:t>
      </w:r>
    </w:p>
    <w:p>
      <w:pPr>
        <w:spacing w:after="0"/>
        <w:ind w:left="0"/>
        <w:jc w:val="both"/>
      </w:pPr>
      <w:r>
        <w:rPr>
          <w:rFonts w:ascii="Times New Roman"/>
          <w:b w:val="false"/>
          <w:i w:val="false"/>
          <w:color w:val="000000"/>
          <w:sz w:val="28"/>
        </w:rPr>
        <w:t xml:space="preserve">
      Апелляциялық комиссияның жұмысы төрағаның және барлық комиссия мүшелерінің қолдары қойылған осы Қағидаларға </w:t>
      </w:r>
      <w:r>
        <w:rPr>
          <w:rFonts w:ascii="Times New Roman"/>
          <w:b w:val="false"/>
          <w:i w:val="false"/>
          <w:color w:val="000000"/>
          <w:sz w:val="28"/>
        </w:rPr>
        <w:t>22</w:t>
      </w:r>
      <w:r>
        <w:rPr>
          <w:rFonts w:ascii="Times New Roman"/>
          <w:b w:val="false"/>
          <w:i w:val="false"/>
          <w:color w:val="000000"/>
          <w:sz w:val="28"/>
        </w:rPr>
        <w:t xml:space="preserve"> және </w:t>
      </w:r>
      <w:r>
        <w:rPr>
          <w:rFonts w:ascii="Times New Roman"/>
          <w:b w:val="false"/>
          <w:i w:val="false"/>
          <w:color w:val="000000"/>
          <w:sz w:val="28"/>
        </w:rPr>
        <w:t>23-қосымшаларға</w:t>
      </w:r>
      <w:r>
        <w:rPr>
          <w:rFonts w:ascii="Times New Roman"/>
          <w:b w:val="false"/>
          <w:i w:val="false"/>
          <w:color w:val="000000"/>
          <w:sz w:val="28"/>
        </w:rPr>
        <w:t xml:space="preserve"> сәйкес нысандар бойынша ҰБТ апелляциялық комиссиясы отырысының хаттамасымен ресімделеді.</w:t>
      </w:r>
    </w:p>
    <w:bookmarkStart w:name="z85" w:id="89"/>
    <w:p>
      <w:pPr>
        <w:spacing w:after="0"/>
        <w:ind w:left="0"/>
        <w:jc w:val="both"/>
      </w:pPr>
      <w:r>
        <w:rPr>
          <w:rFonts w:ascii="Times New Roman"/>
          <w:b w:val="false"/>
          <w:i w:val="false"/>
          <w:color w:val="000000"/>
          <w:sz w:val="28"/>
        </w:rPr>
        <w:t>
      70. ҰБТӨП пен базалық ЖОО-дағы апелляциялық комиссия өтінішті оң шешкен жағдайда, өтініш Республикалық апелляциялық комиссияның қарауына жіберіледі.</w:t>
      </w:r>
    </w:p>
    <w:bookmarkEnd w:id="89"/>
    <w:bookmarkStart w:name="z86" w:id="90"/>
    <w:p>
      <w:pPr>
        <w:spacing w:after="0"/>
        <w:ind w:left="0"/>
        <w:jc w:val="both"/>
      </w:pPr>
      <w:r>
        <w:rPr>
          <w:rFonts w:ascii="Times New Roman"/>
          <w:b w:val="false"/>
          <w:i w:val="false"/>
          <w:color w:val="000000"/>
          <w:sz w:val="28"/>
        </w:rPr>
        <w:t>
      71. ҰБТӨП пен базалық ЖОО-дағы апелляциялық комиссия шешімімен келіспеген жағдайда, түсуші Республикалық комиссияға өтініш береді.</w:t>
      </w:r>
    </w:p>
    <w:bookmarkEnd w:id="90"/>
    <w:bookmarkStart w:name="z87" w:id="91"/>
    <w:p>
      <w:pPr>
        <w:spacing w:after="0"/>
        <w:ind w:left="0"/>
        <w:jc w:val="both"/>
      </w:pPr>
      <w:r>
        <w:rPr>
          <w:rFonts w:ascii="Times New Roman"/>
          <w:b w:val="false"/>
          <w:i w:val="false"/>
          <w:color w:val="000000"/>
          <w:sz w:val="28"/>
        </w:rPr>
        <w:t xml:space="preserve">
      72. Апелляциялық комиссия төрағасы апелляцияға берілген барлық өтініштер бойынша осы Қағидаларға </w:t>
      </w:r>
      <w:r>
        <w:rPr>
          <w:rFonts w:ascii="Times New Roman"/>
          <w:b w:val="false"/>
          <w:i w:val="false"/>
          <w:color w:val="000000"/>
          <w:sz w:val="28"/>
        </w:rPr>
        <w:t>24-қосымшаға</w:t>
      </w:r>
      <w:r>
        <w:rPr>
          <w:rFonts w:ascii="Times New Roman"/>
          <w:b w:val="false"/>
          <w:i w:val="false"/>
          <w:color w:val="000000"/>
          <w:sz w:val="28"/>
        </w:rPr>
        <w:t xml:space="preserve"> сәйкес нысан бойынша өтініштер тізілімін (тест тапсырмаларының мазмұны/техникалық себептер бойынша) толтырады.</w:t>
      </w:r>
    </w:p>
    <w:bookmarkEnd w:id="91"/>
    <w:p>
      <w:pPr>
        <w:spacing w:after="0"/>
        <w:ind w:left="0"/>
        <w:jc w:val="both"/>
      </w:pPr>
      <w:r>
        <w:rPr>
          <w:rFonts w:ascii="Times New Roman"/>
          <w:b w:val="false"/>
          <w:i w:val="false"/>
          <w:color w:val="000000"/>
          <w:sz w:val="28"/>
        </w:rPr>
        <w:t xml:space="preserve">
      ҰБТӨП пен базалық ЖОО-дағы апелляциялық комиссияның оң шешімін алған өтініштер бойынша Республикалық апелляциялық комиссияның қарауына жіберген өтініштер бойынша осы Қағидаларға </w:t>
      </w:r>
      <w:r>
        <w:rPr>
          <w:rFonts w:ascii="Times New Roman"/>
          <w:b w:val="false"/>
          <w:i w:val="false"/>
          <w:color w:val="000000"/>
          <w:sz w:val="28"/>
        </w:rPr>
        <w:t>25-қосымшаға</w:t>
      </w:r>
      <w:r>
        <w:rPr>
          <w:rFonts w:ascii="Times New Roman"/>
          <w:b w:val="false"/>
          <w:i w:val="false"/>
          <w:color w:val="000000"/>
          <w:sz w:val="28"/>
        </w:rPr>
        <w:t xml:space="preserve"> сәйкес нысан бойынша өтініштер тізілімі қалыптастырылады.</w:t>
      </w:r>
    </w:p>
    <w:bookmarkStart w:name="z88" w:id="92"/>
    <w:p>
      <w:pPr>
        <w:spacing w:after="0"/>
        <w:ind w:left="0"/>
        <w:jc w:val="both"/>
      </w:pPr>
      <w:r>
        <w:rPr>
          <w:rFonts w:ascii="Times New Roman"/>
          <w:b w:val="false"/>
          <w:i w:val="false"/>
          <w:color w:val="000000"/>
          <w:sz w:val="28"/>
        </w:rPr>
        <w:t>
      73. Республикалық апелляциялық комиссия апелляциялық комиссияның оң шешімі туралы ұсыныстардың негізділігін қарастырып, шешім шығарады.</w:t>
      </w:r>
    </w:p>
    <w:bookmarkEnd w:id="92"/>
    <w:p>
      <w:pPr>
        <w:spacing w:after="0"/>
        <w:ind w:left="0"/>
        <w:jc w:val="both"/>
      </w:pPr>
      <w:r>
        <w:rPr>
          <w:rFonts w:ascii="Times New Roman"/>
          <w:b w:val="false"/>
          <w:i w:val="false"/>
          <w:color w:val="000000"/>
          <w:sz w:val="28"/>
        </w:rPr>
        <w:t>
      Республикалық апелляциялық комиссияның шешімі комиссия мүшелерінің жалпы санының көпшілік дауысымен қабылданады. Дауыстар тең болған жағдайда, төрағаның дауысы шешуші болып табылады.</w:t>
      </w:r>
    </w:p>
    <w:p>
      <w:pPr>
        <w:spacing w:after="0"/>
        <w:ind w:left="0"/>
        <w:jc w:val="both"/>
      </w:pPr>
      <w:r>
        <w:rPr>
          <w:rFonts w:ascii="Times New Roman"/>
          <w:b w:val="false"/>
          <w:i w:val="false"/>
          <w:color w:val="000000"/>
          <w:sz w:val="28"/>
        </w:rPr>
        <w:t>
      Республикалық апелляциялық комиссияның шешімі шешуші болып табылады және қайта қарастыруға жатпайды.</w:t>
      </w:r>
    </w:p>
    <w:p>
      <w:pPr>
        <w:spacing w:after="0"/>
        <w:ind w:left="0"/>
        <w:jc w:val="both"/>
      </w:pPr>
      <w:r>
        <w:rPr>
          <w:rFonts w:ascii="Times New Roman"/>
          <w:b w:val="false"/>
          <w:i w:val="false"/>
          <w:color w:val="000000"/>
          <w:sz w:val="28"/>
        </w:rPr>
        <w:t xml:space="preserve">
      Республикалық апелляциялық комиссияның шешімі төрағаның және барлық комиссия мүшелерінің қолдары қойылған осы Қағидаларға </w:t>
      </w:r>
      <w:r>
        <w:rPr>
          <w:rFonts w:ascii="Times New Roman"/>
          <w:b w:val="false"/>
          <w:i w:val="false"/>
          <w:color w:val="000000"/>
          <w:sz w:val="28"/>
        </w:rPr>
        <w:t>26-қосымшаға</w:t>
      </w:r>
      <w:r>
        <w:rPr>
          <w:rFonts w:ascii="Times New Roman"/>
          <w:b w:val="false"/>
          <w:i w:val="false"/>
          <w:color w:val="000000"/>
          <w:sz w:val="28"/>
        </w:rPr>
        <w:t xml:space="preserve"> сәйкес нысан бойынша хаттамамен ресімделеді.</w:t>
      </w:r>
    </w:p>
    <w:p>
      <w:pPr>
        <w:spacing w:after="0"/>
        <w:ind w:left="0"/>
        <w:jc w:val="both"/>
      </w:pPr>
      <w:r>
        <w:rPr>
          <w:rFonts w:ascii="Times New Roman"/>
          <w:b w:val="false"/>
          <w:i w:val="false"/>
          <w:color w:val="000000"/>
          <w:sz w:val="28"/>
        </w:rPr>
        <w:t>
      ҰБТӨП пен базалық ЖОО-дағы апелляциялық комиссия түсушіге апелляция қорытындысы туралы хабарлайды.</w:t>
      </w:r>
    </w:p>
    <w:bookmarkStart w:name="z89" w:id="93"/>
    <w:p>
      <w:pPr>
        <w:spacing w:after="0"/>
        <w:ind w:left="0"/>
        <w:jc w:val="left"/>
      </w:pPr>
      <w:r>
        <w:rPr>
          <w:rFonts w:ascii="Times New Roman"/>
          <w:b/>
          <w:i w:val="false"/>
          <w:color w:val="000000"/>
        </w:rPr>
        <w:t xml:space="preserve"> 4-параграф. ҰБТ сертификатын беру</w:t>
      </w:r>
    </w:p>
    <w:bookmarkEnd w:id="93"/>
    <w:p>
      <w:pPr>
        <w:spacing w:after="0"/>
        <w:ind w:left="0"/>
        <w:jc w:val="left"/>
      </w:pPr>
    </w:p>
    <w:p>
      <w:pPr>
        <w:spacing w:after="0"/>
        <w:ind w:left="0"/>
        <w:jc w:val="both"/>
      </w:pPr>
      <w:r>
        <w:rPr>
          <w:rFonts w:ascii="Times New Roman"/>
          <w:b w:val="false"/>
          <w:i w:val="false"/>
          <w:color w:val="000000"/>
          <w:sz w:val="28"/>
        </w:rPr>
        <w:t>
      74. ҰБТ-ның тапсыру нәтижелерін алу үшін жеке тұлғалар (түсушілер) (бұдан әрі - көрсетілетін қызметті алушылар) Ұлттық тестілеу орталығына жоғары оқу орындары (бұдан әрі-көрсетілетін қызметті беруші) немесе www.egov.kz "электрондық үкімет" веб - порталы (бұдан әрі - портал) арқылы осы Қағидаларға 27-қосымшаға сәйкес "Ұлттық бірыңғай тестілеу тапсырғаны туралы сертификат беру" мемлекеттік көрсетілетін қызмет стандартының (бұдан әрі - Мемлекеттік көрсетілетін қызмет Стандарты) 8-тармағында көзделген құжаттар топтамасын ұсынады.</w:t>
      </w:r>
    </w:p>
    <w:p>
      <w:pPr>
        <w:spacing w:after="0"/>
        <w:ind w:left="0"/>
        <w:jc w:val="both"/>
      </w:pPr>
      <w:r>
        <w:rPr>
          <w:rFonts w:ascii="Times New Roman"/>
          <w:b w:val="false"/>
          <w:i w:val="false"/>
          <w:color w:val="000000"/>
          <w:sz w:val="28"/>
        </w:rPr>
        <w:t>
      Көрсетілетін қызметті берушінің қызметкері құжаттар топтамасын қабылдауды, оларды тіркеуді және көрсетілетін қызметті алушыға құжаттар топтамасын қабылдау туралы қолхат беруді жүзеге асырады не көрсетілетін қызметті алушы құжаттар топтамасын және (немесе) қолданылу мерзімі өтіп кеткен құжаттарды толық ұсынбаған жағдайда құжаттарды қабылдаудан бас тартады.</w:t>
      </w:r>
    </w:p>
    <w:p>
      <w:pPr>
        <w:spacing w:after="0"/>
        <w:ind w:left="0"/>
        <w:jc w:val="both"/>
      </w:pPr>
      <w:r>
        <w:rPr>
          <w:rFonts w:ascii="Times New Roman"/>
          <w:b w:val="false"/>
          <w:i w:val="false"/>
          <w:color w:val="000000"/>
          <w:sz w:val="28"/>
        </w:rPr>
        <w:t>
      Құжаттарды портал арқылы берген жағдайда көрсетілетін қызметті алушының "жеке кабинетінде" мемлекеттік қызмет көрсетуге арналған сұрау салуды қарау мәртебесі туралы ақпарат, сондай-ақ мемлекеттік көрсетілетін қызмет нәтижесін алу күні мен уақыты көрсетілген хабарлама көрсетіледі.</w:t>
      </w:r>
    </w:p>
    <w:p>
      <w:pPr>
        <w:spacing w:after="0"/>
        <w:ind w:left="0"/>
        <w:jc w:val="both"/>
      </w:pPr>
      <w:r>
        <w:rPr>
          <w:rFonts w:ascii="Times New Roman"/>
          <w:b w:val="false"/>
          <w:i w:val="false"/>
          <w:color w:val="000000"/>
          <w:sz w:val="28"/>
        </w:rPr>
        <w:t>
      Портал арқылы өтініш жасаған кезде көрсетілетін қызметті беруші олар түскен сәттен бастап ұсынылған құжаттардың толықтығын тексереді, құжаттар толық болмаған жағдайда өтінішті одан әрі қараудан бас тартады, ол порталдағы "жеке кабинетіне" өтініш берушіге электрондық құжат нысанында жіберіледі.</w:t>
      </w:r>
    </w:p>
    <w:p>
      <w:pPr>
        <w:spacing w:after="0"/>
        <w:ind w:left="0"/>
        <w:jc w:val="both"/>
      </w:pPr>
      <w:r>
        <w:rPr>
          <w:rFonts w:ascii="Times New Roman"/>
          <w:b w:val="false"/>
          <w:i w:val="false"/>
          <w:color w:val="000000"/>
          <w:sz w:val="28"/>
        </w:rPr>
        <w:t>
      Көрсетілетін қызметті берушінің қызметкері 3 (үш) жұмыс күні ішінде Ұлттық тестілеу орталығының деректер қорына көрсетілетін қызметті алушының ҰБТ тапсырғаны туралы мәліметті тексереді.</w:t>
      </w:r>
    </w:p>
    <w:p>
      <w:pPr>
        <w:spacing w:after="0"/>
        <w:ind w:left="0"/>
        <w:jc w:val="both"/>
      </w:pPr>
      <w:r>
        <w:rPr>
          <w:rFonts w:ascii="Times New Roman"/>
          <w:b w:val="false"/>
          <w:i w:val="false"/>
          <w:color w:val="000000"/>
          <w:sz w:val="28"/>
        </w:rPr>
        <w:t>
      Деректер базасындағы мәліметтер расталғаннан кейін көрсетілетін қызметті беруші көрсетілетін қызметті алушыға ҰБТ тапсырғаны туралы сертификат береді немесе порталдағы сертификаттың дайындығы туралы "жеке кабинетке" хабарлама жіберіледі.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74-тармақ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173" w:id="94"/>
    <w:p>
      <w:pPr>
        <w:spacing w:after="0"/>
        <w:ind w:left="0"/>
        <w:jc w:val="both"/>
      </w:pPr>
      <w:r>
        <w:rPr>
          <w:rFonts w:ascii="Times New Roman"/>
          <w:b w:val="false"/>
          <w:i w:val="false"/>
          <w:color w:val="000000"/>
          <w:sz w:val="28"/>
        </w:rPr>
        <w:t xml:space="preserve">
      74-1. Көрсетілетін қызметті беруші "Мемлекеттік көрсетілетін қызметтер туралы" 2013 жылғы 15 сәуірдегі Қазақстан Республикасы Заңының 5-бабы </w:t>
      </w:r>
      <w:r>
        <w:rPr>
          <w:rFonts w:ascii="Times New Roman"/>
          <w:b w:val="false"/>
          <w:i w:val="false"/>
          <w:color w:val="000000"/>
          <w:sz w:val="28"/>
        </w:rPr>
        <w:t>2-тармағының</w:t>
      </w:r>
      <w:r>
        <w:rPr>
          <w:rFonts w:ascii="Times New Roman"/>
          <w:b w:val="false"/>
          <w:i w:val="false"/>
          <w:color w:val="000000"/>
          <w:sz w:val="28"/>
        </w:rPr>
        <w:t xml:space="preserve"> 11) тармақшасына сәйкес ақпараттандыру саласындағы уәкілетті орган белгілеген тәртіппен мемлекеттік қызметтер көрсету мониторингінің ақпараттық жүйесіне мемлекеттік қызметті көрсету сатысы туралы мәліметтерді енгізуді қамтамасыз етеді.</w:t>
      </w:r>
    </w:p>
    <w:bookmarkEnd w:id="9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74-1-тармақпен толықтырылды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174" w:id="95"/>
    <w:p>
      <w:pPr>
        <w:spacing w:after="0"/>
        <w:ind w:left="0"/>
        <w:jc w:val="both"/>
      </w:pPr>
      <w:r>
        <w:rPr>
          <w:rFonts w:ascii="Times New Roman"/>
          <w:b w:val="false"/>
          <w:i w:val="false"/>
          <w:color w:val="000000"/>
          <w:sz w:val="28"/>
        </w:rPr>
        <w:t>
      74-2. Мемлекеттік қызметтер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 басшысының атына, мемлекеттік қызметтер көрсету сапасын бағалау және бақылау жөніндегі уәкілетті органға берілуі мүмкін.</w:t>
      </w:r>
    </w:p>
    <w:bookmarkEnd w:id="95"/>
    <w:p>
      <w:pPr>
        <w:spacing w:after="0"/>
        <w:ind w:left="0"/>
        <w:jc w:val="both"/>
      </w:pPr>
      <w:r>
        <w:rPr>
          <w:rFonts w:ascii="Times New Roman"/>
          <w:b w:val="false"/>
          <w:i w:val="false"/>
          <w:color w:val="000000"/>
          <w:sz w:val="28"/>
        </w:rPr>
        <w:t xml:space="preserve">
      Заңның 25-бабының </w:t>
      </w:r>
      <w:r>
        <w:rPr>
          <w:rFonts w:ascii="Times New Roman"/>
          <w:b w:val="false"/>
          <w:i w:val="false"/>
          <w:color w:val="000000"/>
          <w:sz w:val="28"/>
        </w:rPr>
        <w:t>2-тармағына</w:t>
      </w:r>
      <w:r>
        <w:rPr>
          <w:rFonts w:ascii="Times New Roman"/>
          <w:b w:val="false"/>
          <w:i w:val="false"/>
          <w:color w:val="000000"/>
          <w:sz w:val="28"/>
        </w:rPr>
        <w:t xml:space="preserve"> сәйкес көрсетілетін қызметті берушінің мекенжайына келіп түскен көрсетілетін қызметті алушының шағымы тіркелген күнінен бастап 5 (бес) жұмыс күні ішінде қаралуға жатады.</w:t>
      </w:r>
    </w:p>
    <w:p>
      <w:pPr>
        <w:spacing w:after="0"/>
        <w:ind w:left="0"/>
        <w:jc w:val="both"/>
      </w:pPr>
      <w:r>
        <w:rPr>
          <w:rFonts w:ascii="Times New Roman"/>
          <w:b w:val="false"/>
          <w:i w:val="false"/>
          <w:color w:val="000000"/>
          <w:sz w:val="28"/>
        </w:rPr>
        <w:t>
      Мемлекеттік қызметтер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күні ішінде қаралуға жатады.</w:t>
      </w:r>
    </w:p>
    <w:p>
      <w:pPr>
        <w:spacing w:after="0"/>
        <w:ind w:left="0"/>
        <w:jc w:val="both"/>
      </w:pPr>
      <w:r>
        <w:rPr>
          <w:rFonts w:ascii="Times New Roman"/>
          <w:b w:val="false"/>
          <w:i w:val="false"/>
          <w:color w:val="000000"/>
          <w:sz w:val="28"/>
        </w:rPr>
        <w:t>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74-2-тармақпен толықтырылды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bookmarkStart w:name="z175" w:id="96"/>
    <w:p>
      <w:pPr>
        <w:spacing w:after="0"/>
        <w:ind w:left="0"/>
        <w:jc w:val="both"/>
      </w:pPr>
      <w:r>
        <w:rPr>
          <w:rFonts w:ascii="Times New Roman"/>
          <w:b w:val="false"/>
          <w:i w:val="false"/>
          <w:color w:val="000000"/>
          <w:sz w:val="28"/>
        </w:rPr>
        <w:t>
      74-3. ҰБТ нәтижелері www.testcenter.kz Ұлттық тестілеу орталығы сайтында жарияланады.</w:t>
      </w:r>
    </w:p>
    <w:bookmarkEnd w:id="96"/>
    <w:p>
      <w:pPr>
        <w:spacing w:after="0"/>
        <w:ind w:left="0"/>
        <w:jc w:val="both"/>
      </w:pPr>
      <w:r>
        <w:rPr>
          <w:rFonts w:ascii="Times New Roman"/>
          <w:b w:val="false"/>
          <w:i w:val="false"/>
          <w:color w:val="000000"/>
          <w:sz w:val="28"/>
        </w:rPr>
        <w:t>
      Шетелдік жоғары оқу орнындарына тапсыруға ниет білдірген адамдар, өтініш негізінде ҰБТ баллдары көрсетілген анықтама алады.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74-3-тармақпен толықтырылды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75. Ақпараттық жүйеде түсушінің Т. А. Ә. (бар болған жағдайда) оның жеке басын куәландыратын құжаты бойынша жүргізіледі.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75-тармақ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p>
      <w:pPr>
        <w:spacing w:after="0"/>
        <w:ind w:left="0"/>
        <w:jc w:val="both"/>
      </w:pPr>
      <w:r>
        <w:rPr>
          <w:rFonts w:ascii="Times New Roman"/>
          <w:b w:val="false"/>
          <w:i w:val="false"/>
          <w:color w:val="000000"/>
          <w:sz w:val="28"/>
        </w:rPr>
        <w:t>
      76. Электрондық сертификат Ұлттық тестілеу орталығының электронды-цифрлық қолымен расталған ҰБТ-ның әрбір пәні бойынша баллдары көрсетілген ҰББДҚ ақпараттық жүйесіндегі мәліметтерден тұрады.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76-тармақ жаңа редакцияда – ҚР Білім және ғылым министрінің 05.06.2020 </w:t>
      </w:r>
      <w:r>
        <w:rPr>
          <w:rFonts w:ascii="Times New Roman"/>
          <w:b w:val="false"/>
          <w:i w:val="false"/>
          <w:color w:val="00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xml:space="preserve"> 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94" w:id="97"/>
    <w:p>
      <w:pPr>
        <w:spacing w:after="0"/>
        <w:ind w:left="0"/>
        <w:jc w:val="left"/>
      </w:pPr>
      <w:r>
        <w:rPr>
          <w:rFonts w:ascii="Times New Roman"/>
          <w:b/>
          <w:i w:val="false"/>
          <w:color w:val="000000"/>
        </w:rPr>
        <w:t xml:space="preserve"> Ұлттық бірыңғай тестілеуге қатысу үшін ӨТІНІШ</w:t>
      </w:r>
    </w:p>
    <w:bookmarkEnd w:id="9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300"/>
      </w:tblGrid>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Жеке деректер</w:t>
            </w:r>
          </w:p>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w:t>
            </w:r>
            <w:r>
              <w:br/>
            </w:r>
            <w:r>
              <w:rPr>
                <w:rFonts w:ascii="Times New Roman"/>
                <w:b w:val="false"/>
                <w:i w:val="false"/>
                <w:color w:val="000000"/>
                <w:sz w:val="20"/>
              </w:rPr>
              <w:t>
ЖСН / Туған күні:</w:t>
            </w:r>
            <w:r>
              <w:br/>
            </w:r>
            <w:r>
              <w:rPr>
                <w:rFonts w:ascii="Times New Roman"/>
                <w:b w:val="false"/>
                <w:i w:val="false"/>
                <w:color w:val="000000"/>
                <w:sz w:val="20"/>
              </w:rPr>
              <w:t>
Азаматтығы:</w:t>
            </w:r>
            <w:r>
              <w:br/>
            </w:r>
            <w:r>
              <w:rPr>
                <w:rFonts w:ascii="Times New Roman"/>
                <w:b w:val="false"/>
                <w:i w:val="false"/>
                <w:color w:val="000000"/>
                <w:sz w:val="20"/>
              </w:rPr>
              <w:t>
Ұлты:</w:t>
            </w:r>
            <w:r>
              <w:br/>
            </w:r>
            <w:r>
              <w:rPr>
                <w:rFonts w:ascii="Times New Roman"/>
                <w:b w:val="false"/>
                <w:i w:val="false"/>
                <w:color w:val="000000"/>
                <w:sz w:val="20"/>
              </w:rPr>
              <w:t>
Жынысы:</w:t>
            </w:r>
            <w:r>
              <w:br/>
            </w:r>
            <w:r>
              <w:rPr>
                <w:rFonts w:ascii="Times New Roman"/>
                <w:b w:val="false"/>
                <w:i w:val="false"/>
                <w:color w:val="000000"/>
                <w:sz w:val="20"/>
              </w:rPr>
              <w:t>
Байланыс телефондары:</w:t>
            </w:r>
            <w:r>
              <w:br/>
            </w:r>
            <w:r>
              <w:rPr>
                <w:rFonts w:ascii="Times New Roman"/>
                <w:b w:val="false"/>
                <w:i w:val="false"/>
                <w:color w:val="000000"/>
                <w:sz w:val="20"/>
              </w:rPr>
              <w:t>
Электрондық пошта:</w:t>
            </w:r>
          </w:p>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Білімі туралы мәлімет</w:t>
            </w:r>
          </w:p>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Облыс:</w:t>
            </w:r>
            <w:r>
              <w:br/>
            </w:r>
            <w:r>
              <w:rPr>
                <w:rFonts w:ascii="Times New Roman"/>
                <w:b w:val="false"/>
                <w:i w:val="false"/>
                <w:color w:val="000000"/>
                <w:sz w:val="20"/>
              </w:rPr>
              <w:t>
Аудан:</w:t>
            </w:r>
            <w:r>
              <w:br/>
            </w:r>
            <w:r>
              <w:rPr>
                <w:rFonts w:ascii="Times New Roman"/>
                <w:b w:val="false"/>
                <w:i w:val="false"/>
                <w:color w:val="000000"/>
                <w:sz w:val="20"/>
              </w:rPr>
              <w:t>
Білім беру ұйымының типі:</w:t>
            </w:r>
            <w:r>
              <w:br/>
            </w:r>
            <w:r>
              <w:rPr>
                <w:rFonts w:ascii="Times New Roman"/>
                <w:b w:val="false"/>
                <w:i w:val="false"/>
                <w:color w:val="000000"/>
                <w:sz w:val="20"/>
              </w:rPr>
              <w:t>
Білім беру ұйымының атауы:</w:t>
            </w:r>
            <w:r>
              <w:br/>
            </w:r>
            <w:r>
              <w:rPr>
                <w:rFonts w:ascii="Times New Roman"/>
                <w:b w:val="false"/>
                <w:i w:val="false"/>
                <w:color w:val="000000"/>
                <w:sz w:val="20"/>
              </w:rPr>
              <w:t>
Бітірген жылы:</w:t>
            </w:r>
          </w:p>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 туралы ақпарат</w:t>
            </w:r>
          </w:p>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 тапсыру тілі:</w:t>
            </w:r>
            <w:r>
              <w:br/>
            </w:r>
            <w:r>
              <w:rPr>
                <w:rFonts w:ascii="Times New Roman"/>
                <w:b w:val="false"/>
                <w:i w:val="false"/>
                <w:color w:val="000000"/>
                <w:sz w:val="20"/>
              </w:rPr>
              <w:t>
"Қазақстан тарихы" пәнін тапсыру тілі:</w:t>
            </w:r>
            <w:r>
              <w:br/>
            </w:r>
            <w:r>
              <w:rPr>
                <w:rFonts w:ascii="Times New Roman"/>
                <w:b w:val="false"/>
                <w:i w:val="false"/>
                <w:color w:val="000000"/>
                <w:sz w:val="20"/>
              </w:rPr>
              <w:t>
Өтініш берушінің таңдаған оқу нысаны/мерзімі:</w:t>
            </w:r>
          </w:p>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Қысқартылған оқыту мерзімдерін көздейтін жоғары білім кадрларын даярлаудың ұқсас бағыттары бойынша оқуға түсуші техникалық және кәсіптік немесе орта білімнен кейінгі білім беру ұйымдарының бітірушілеріне арналған қосымша мәлімет</w:t>
            </w:r>
          </w:p>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Колледж мамандығы бойынша біліктілігі:</w:t>
            </w:r>
            <w:r>
              <w:br/>
            </w:r>
            <w:r>
              <w:rPr>
                <w:rFonts w:ascii="Times New Roman"/>
                <w:b w:val="false"/>
                <w:i w:val="false"/>
                <w:color w:val="000000"/>
                <w:sz w:val="20"/>
              </w:rPr>
              <w:t>
Жоғары білім мамандығы:</w:t>
            </w:r>
            <w:r>
              <w:br/>
            </w:r>
            <w:r>
              <w:rPr>
                <w:rFonts w:ascii="Times New Roman"/>
                <w:b w:val="false"/>
                <w:i w:val="false"/>
                <w:color w:val="000000"/>
                <w:sz w:val="20"/>
              </w:rPr>
              <w:t>
Жалпы бейіндік пән:</w:t>
            </w:r>
            <w:r>
              <w:br/>
            </w:r>
            <w:r>
              <w:rPr>
                <w:rFonts w:ascii="Times New Roman"/>
                <w:b w:val="false"/>
                <w:i w:val="false"/>
                <w:color w:val="000000"/>
                <w:sz w:val="20"/>
              </w:rPr>
              <w:t>
Бейіндік пән:</w:t>
            </w:r>
          </w:p>
        </w:tc>
      </w:tr>
    </w:tbl>
    <w:p>
      <w:pPr>
        <w:spacing w:after="0"/>
        <w:ind w:left="0"/>
        <w:jc w:val="both"/>
      </w:pPr>
      <w:r>
        <w:rPr>
          <w:rFonts w:ascii="Times New Roman"/>
          <w:b w:val="false"/>
          <w:i w:val="false"/>
          <w:color w:val="000000"/>
          <w:sz w:val="28"/>
        </w:rPr>
        <w:t>
      Тіркеуші жоғары оқу орны/Ұлттық бірыңғай тестілеу өткізу пункті</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(коды) (атауы)</w:t>
      </w:r>
    </w:p>
    <w:p>
      <w:pPr>
        <w:spacing w:after="0"/>
        <w:ind w:left="0"/>
        <w:jc w:val="both"/>
      </w:pPr>
      <w:r>
        <w:rPr>
          <w:rFonts w:ascii="Times New Roman"/>
          <w:b w:val="false"/>
          <w:i w:val="false"/>
          <w:color w:val="000000"/>
          <w:sz w:val="28"/>
        </w:rPr>
        <w:t>
      Құжат қабылдаушының Т.А.Ә. (бар болған жағдайда)</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((Т.А.Ә. (бар болған жағдайда)) (қолы)</w:t>
      </w:r>
    </w:p>
    <w:p>
      <w:pPr>
        <w:spacing w:after="0"/>
        <w:ind w:left="0"/>
        <w:jc w:val="both"/>
      </w:pPr>
      <w:r>
        <w:rPr>
          <w:rFonts w:ascii="Times New Roman"/>
          <w:b w:val="false"/>
          <w:i w:val="false"/>
          <w:color w:val="000000"/>
          <w:sz w:val="28"/>
        </w:rPr>
        <w:t>
      Өтінішпен таныстым және көрсеткен мәліметтердің дұрыс жазылғанын растаймын.</w:t>
      </w:r>
    </w:p>
    <w:p>
      <w:pPr>
        <w:spacing w:after="0"/>
        <w:ind w:left="0"/>
        <w:jc w:val="both"/>
      </w:pPr>
      <w:r>
        <w:rPr>
          <w:rFonts w:ascii="Times New Roman"/>
          <w:b w:val="false"/>
          <w:i w:val="false"/>
          <w:color w:val="000000"/>
          <w:sz w:val="28"/>
        </w:rPr>
        <w:t>
      Өтініш беруші ___________________________________________________________________</w:t>
      </w:r>
    </w:p>
    <w:p>
      <w:pPr>
        <w:spacing w:after="0"/>
        <w:ind w:left="0"/>
        <w:jc w:val="both"/>
      </w:pPr>
      <w:r>
        <w:rPr>
          <w:rFonts w:ascii="Times New Roman"/>
          <w:b w:val="false"/>
          <w:i w:val="false"/>
          <w:color w:val="000000"/>
          <w:sz w:val="28"/>
        </w:rPr>
        <w:t>
      ((Т.А.Ә. (бар болған жағдайда)) (қолы)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96" w:id="98"/>
    <w:p>
      <w:pPr>
        <w:spacing w:after="0"/>
        <w:ind w:left="0"/>
        <w:jc w:val="left"/>
      </w:pPr>
      <w:r>
        <w:rPr>
          <w:rFonts w:ascii="Times New Roman"/>
          <w:b/>
          <w:i w:val="false"/>
          <w:color w:val="000000"/>
        </w:rPr>
        <w:t xml:space="preserve"> АНЫҚТАМА</w:t>
      </w:r>
    </w:p>
    <w:bookmarkEnd w:id="9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193"/>
        <w:gridCol w:w="3107"/>
      </w:tblGrid>
      <w:tr>
        <w:trPr>
          <w:trHeight w:val="30" w:hRule="atLeast"/>
        </w:trPr>
        <w:tc>
          <w:tcPr>
            <w:tcW w:w="9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Жеке куәлігі № __________________ "___" __________ ______ жылы,</w:t>
            </w:r>
            <w:r>
              <w:br/>
            </w:r>
            <w:r>
              <w:rPr>
                <w:rFonts w:ascii="Times New Roman"/>
                <w:b w:val="false"/>
                <w:i w:val="false"/>
                <w:color w:val="000000"/>
                <w:sz w:val="20"/>
              </w:rPr>
              <w:t xml:space="preserve"> қашан берді</w:t>
            </w:r>
            <w:r>
              <w:br/>
            </w:r>
            <w:r>
              <w:rPr>
                <w:rFonts w:ascii="Times New Roman"/>
                <w:b w:val="false"/>
                <w:i w:val="false"/>
                <w:color w:val="000000"/>
                <w:sz w:val="20"/>
              </w:rPr>
              <w:t>______________________________ берілген, жеке куәлікті ұсынушы/</w:t>
            </w:r>
            <w:r>
              <w:br/>
            </w:r>
            <w:r>
              <w:rPr>
                <w:rFonts w:ascii="Times New Roman"/>
                <w:b w:val="false"/>
                <w:i w:val="false"/>
                <w:color w:val="000000"/>
                <w:sz w:val="20"/>
              </w:rPr>
              <w:t xml:space="preserve"> кім берді</w:t>
            </w:r>
            <w:r>
              <w:br/>
            </w:r>
            <w:r>
              <w:rPr>
                <w:rFonts w:ascii="Times New Roman"/>
                <w:b w:val="false"/>
                <w:i w:val="false"/>
                <w:color w:val="000000"/>
                <w:sz w:val="20"/>
              </w:rPr>
              <w:t>
Туу туралы куәлігі "___" _______ 20 __ жылы, Серия ____ № _______</w:t>
            </w:r>
            <w:r>
              <w:br/>
            </w:r>
            <w:r>
              <w:rPr>
                <w:rFonts w:ascii="Times New Roman"/>
                <w:b w:val="false"/>
                <w:i w:val="false"/>
                <w:color w:val="000000"/>
                <w:sz w:val="20"/>
              </w:rPr>
              <w:t xml:space="preserve"> қашан берді</w:t>
            </w:r>
            <w:r>
              <w:br/>
            </w:r>
            <w:r>
              <w:rPr>
                <w:rFonts w:ascii="Times New Roman"/>
                <w:b w:val="false"/>
                <w:i w:val="false"/>
                <w:color w:val="000000"/>
                <w:sz w:val="20"/>
              </w:rPr>
              <w:t>__________________________ берілген, туу туралы куәлікті ұсынушы</w:t>
            </w:r>
            <w:r>
              <w:br/>
            </w:r>
            <w:r>
              <w:rPr>
                <w:rFonts w:ascii="Times New Roman"/>
                <w:b w:val="false"/>
                <w:i w:val="false"/>
                <w:color w:val="000000"/>
                <w:sz w:val="20"/>
              </w:rPr>
              <w:t xml:space="preserve"> кім берді</w:t>
            </w:r>
            <w:r>
              <w:br/>
            </w:r>
            <w:r>
              <w:rPr>
                <w:rFonts w:ascii="Times New Roman"/>
                <w:b w:val="false"/>
                <w:i w:val="false"/>
                <w:color w:val="000000"/>
                <w:sz w:val="20"/>
              </w:rPr>
              <w:t>
____________________________________________________________</w:t>
            </w:r>
            <w:r>
              <w:br/>
            </w:r>
            <w:r>
              <w:rPr>
                <w:rFonts w:ascii="Times New Roman"/>
                <w:b w:val="false"/>
                <w:i w:val="false"/>
                <w:color w:val="000000"/>
                <w:sz w:val="20"/>
              </w:rPr>
              <w:t xml:space="preserve"> (Т.А.Ә. (бар болған жағдайда))</w:t>
            </w:r>
            <w:r>
              <w:br/>
            </w:r>
            <w:r>
              <w:rPr>
                <w:rFonts w:ascii="Times New Roman"/>
                <w:b w:val="false"/>
                <w:i w:val="false"/>
                <w:color w:val="000000"/>
                <w:sz w:val="20"/>
              </w:rPr>
              <w:t>
_____________________________________________________ берілді,</w:t>
            </w:r>
            <w:r>
              <w:br/>
            </w:r>
            <w:r>
              <w:rPr>
                <w:rFonts w:ascii="Times New Roman"/>
                <w:b w:val="false"/>
                <w:i w:val="false"/>
                <w:color w:val="000000"/>
                <w:sz w:val="20"/>
              </w:rPr>
              <w:t xml:space="preserve"> себебі, ол 20 ___ жылы ________________________________________ _____________________________________________________ бітіреді.</w:t>
            </w:r>
            <w:r>
              <w:br/>
            </w:r>
            <w:r>
              <w:rPr>
                <w:rFonts w:ascii="Times New Roman"/>
                <w:b w:val="false"/>
                <w:i w:val="false"/>
                <w:color w:val="000000"/>
                <w:sz w:val="20"/>
              </w:rPr>
              <w:t xml:space="preserve"> (білім беру ұйымының атауы)</w:t>
            </w:r>
            <w:r>
              <w:br/>
            </w:r>
            <w:r>
              <w:rPr>
                <w:rFonts w:ascii="Times New Roman"/>
                <w:b w:val="false"/>
                <w:i w:val="false"/>
                <w:color w:val="000000"/>
                <w:sz w:val="20"/>
              </w:rPr>
              <w:t>
Басшы ____________ ________ Мерзімі ____ _____________20__ жыл.</w:t>
            </w:r>
            <w:r>
              <w:br/>
            </w:r>
            <w:r>
              <w:rPr>
                <w:rFonts w:ascii="Times New Roman"/>
                <w:b w:val="false"/>
                <w:i w:val="false"/>
                <w:color w:val="000000"/>
                <w:sz w:val="20"/>
              </w:rPr>
              <w:t xml:space="preserve"> (Т.А.Ә. (бар болған жағдайда)) қолы</w:t>
            </w:r>
          </w:p>
        </w:tc>
        <w:tc>
          <w:tcPr>
            <w:tcW w:w="3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t>[MISSING IMAGE: ,  ]</w:t>
            </w:r>
          </w:p>
          <w:p>
            <w:pPr>
              <w:spacing w:after="0"/>
              <w:ind w:left="0"/>
              <w:jc w:val="both"/>
            </w:pPr>
            <w:r>
              <w:br/>
            </w:r>
            <w:r>
              <w:rPr>
                <w:rFonts w:ascii="Times New Roman"/>
                <w:b w:val="false"/>
                <w:i w:val="false"/>
                <w:color w:val="000000"/>
                <w:sz w:val="20"/>
              </w:rPr>
              <w:t>
 </w:t>
            </w: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Анықтама Ұлттық бірыңғай тестілеу өткізу пунктіне немесе жоғары оқу орнының қабылдау комиссиясына ұсыну үшін берілдіАнықтама 2 данада беріледі.</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3-қосымша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3-қосымшаның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98" w:id="99"/>
    <w:p>
      <w:pPr>
        <w:spacing w:after="0"/>
        <w:ind w:left="0"/>
        <w:jc w:val="left"/>
      </w:pPr>
      <w:r>
        <w:rPr>
          <w:rFonts w:ascii="Times New Roman"/>
          <w:b/>
          <w:i w:val="false"/>
          <w:color w:val="000000"/>
        </w:rPr>
        <w:t xml:space="preserve"> Анықтама</w:t>
      </w:r>
    </w:p>
    <w:bookmarkEnd w:id="99"/>
    <w:p>
      <w:pPr>
        <w:spacing w:after="0"/>
        <w:ind w:left="0"/>
        <w:jc w:val="both"/>
      </w:pPr>
      <w:r>
        <w:rPr>
          <w:rFonts w:ascii="Times New Roman"/>
          <w:b w:val="false"/>
          <w:i w:val="false"/>
          <w:color w:val="000000"/>
          <w:sz w:val="28"/>
        </w:rPr>
        <w:t>
      _________________________________________________________________________ берілді,</w:t>
      </w:r>
      <w:r>
        <w:br/>
      </w:r>
      <w:r>
        <w:rPr>
          <w:rFonts w:ascii="Times New Roman"/>
          <w:b w:val="false"/>
          <w:i w:val="false"/>
          <w:color w:val="000000"/>
          <w:sz w:val="28"/>
        </w:rPr>
        <w:t xml:space="preserve"> (Т.А.Ә. (бар болған жағдайда))</w:t>
      </w:r>
    </w:p>
    <w:p>
      <w:pPr>
        <w:spacing w:after="0"/>
        <w:ind w:left="0"/>
        <w:jc w:val="both"/>
      </w:pPr>
      <w:r>
        <w:rPr>
          <w:rFonts w:ascii="Times New Roman"/>
          <w:b w:val="false"/>
          <w:i w:val="false"/>
          <w:color w:val="000000"/>
          <w:sz w:val="28"/>
        </w:rPr>
        <w:t>
      себебі, ол 20 ____ жылы ___________________________________________________________</w:t>
      </w:r>
      <w:r>
        <w:br/>
      </w:r>
      <w:r>
        <w:rPr>
          <w:rFonts w:ascii="Times New Roman"/>
          <w:b w:val="false"/>
          <w:i w:val="false"/>
          <w:color w:val="000000"/>
          <w:sz w:val="28"/>
        </w:rPr>
        <w:t xml:space="preserve"> (техникалық және кәсіптік, орта білімнен кейінгі білім беру ұйымы)</w:t>
      </w:r>
    </w:p>
    <w:p>
      <w:pPr>
        <w:spacing w:after="0"/>
        <w:ind w:left="0"/>
        <w:jc w:val="both"/>
      </w:pPr>
      <w:r>
        <w:rPr>
          <w:rFonts w:ascii="Times New Roman"/>
          <w:b w:val="false"/>
          <w:i w:val="false"/>
          <w:color w:val="000000"/>
          <w:sz w:val="28"/>
        </w:rPr>
        <w:t>
      ________________________________________________________________________________</w:t>
      </w:r>
      <w:r>
        <w:br/>
      </w:r>
      <w:r>
        <w:rPr>
          <w:rFonts w:ascii="Times New Roman"/>
          <w:b w:val="false"/>
          <w:i w:val="false"/>
          <w:color w:val="000000"/>
          <w:sz w:val="28"/>
        </w:rPr>
        <w:t xml:space="preserve"> (мекен-жайы)</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(техникалық және кәсіптік, орта білімнен кейінгі білім беру мамандығының шифры және атауы)</w:t>
      </w:r>
    </w:p>
    <w:p>
      <w:pPr>
        <w:spacing w:after="0"/>
        <w:ind w:left="0"/>
        <w:jc w:val="both"/>
      </w:pPr>
      <w:r>
        <w:rPr>
          <w:rFonts w:ascii="Times New Roman"/>
          <w:b w:val="false"/>
          <w:i w:val="false"/>
          <w:color w:val="000000"/>
          <w:sz w:val="28"/>
        </w:rPr>
        <w:t>
      мамандығы бойынша бітіреді.</w:t>
      </w:r>
    </w:p>
    <w:p>
      <w:pPr>
        <w:spacing w:after="0"/>
        <w:ind w:left="0"/>
        <w:jc w:val="both"/>
      </w:pPr>
      <w:r>
        <w:rPr>
          <w:rFonts w:ascii="Times New Roman"/>
          <w:b w:val="false"/>
          <w:i w:val="false"/>
          <w:color w:val="000000"/>
          <w:sz w:val="28"/>
        </w:rPr>
        <w:t>
      Басшы_________________________________            _______________</w:t>
      </w:r>
    </w:p>
    <w:p>
      <w:pPr>
        <w:spacing w:after="0"/>
        <w:ind w:left="0"/>
        <w:jc w:val="both"/>
      </w:pPr>
      <w:r>
        <w:rPr>
          <w:rFonts w:ascii="Times New Roman"/>
          <w:b w:val="false"/>
          <w:i w:val="false"/>
          <w:color w:val="000000"/>
          <w:sz w:val="28"/>
        </w:rPr>
        <w:t>
      (Т.А.Ә. (бар болған жағдайда))                  қолы</w:t>
      </w:r>
    </w:p>
    <w:p>
      <w:pPr>
        <w:spacing w:after="0"/>
        <w:ind w:left="0"/>
        <w:jc w:val="both"/>
      </w:pPr>
      <w:r>
        <w:rPr>
          <w:rFonts w:ascii="Times New Roman"/>
          <w:b w:val="false"/>
          <w:i w:val="false"/>
          <w:color w:val="000000"/>
          <w:sz w:val="28"/>
        </w:rPr>
        <w:t>
      Тіркеу № _____________                  Мерзімі ___ ________20__ жыл.</w:t>
      </w:r>
    </w:p>
    <w:p>
      <w:pPr>
        <w:spacing w:after="0"/>
        <w:ind w:left="0"/>
        <w:jc w:val="both"/>
      </w:pPr>
      <w:r>
        <w:rPr>
          <w:rFonts w:ascii="Times New Roman"/>
          <w:b w:val="false"/>
          <w:i w:val="false"/>
          <w:color w:val="000000"/>
          <w:sz w:val="28"/>
        </w:rPr>
        <w:t>
      Анықтама Ұлттық бірыңғай тестілеу өткізу пунктіне немесе жоғары оқу орнының қабылдау комиссиясына ұсыну үшін берілді</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4-қосымшаның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p>
    <w:bookmarkStart w:name="z100" w:id="100"/>
    <w:p>
      <w:pPr>
        <w:spacing w:after="0"/>
        <w:ind w:left="0"/>
        <w:jc w:val="left"/>
      </w:pPr>
      <w:r>
        <w:rPr>
          <w:rFonts w:ascii="Times New Roman"/>
          <w:b/>
          <w:i w:val="false"/>
          <w:color w:val="000000"/>
        </w:rPr>
        <w:t xml:space="preserve"> Қымбатты дос! Сіз таңдаған бейіндік пәндер комбинациясына сәйкес білім беру бағдарламалар тобының тізімі, ағымдағы жылғы бөлінген білім беру гранттар саны және өткен жылғы білім беру гранттарын тағайындау конкурсының нәтижелері туралы ақпаратты ұсынамыз. Жинаған балыңыз бен осы берілген ақпараттар негізінде Сіз дұрыс таңдау жасайды деп үміттенеміз. Сізге сәттілік тілейміз! Ақпараттық парақ Бейіндік пәндер комбинациясы: _________________</w:t>
      </w:r>
    </w:p>
    <w:bookmarkEnd w:id="10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0"/>
        <w:gridCol w:w="473"/>
        <w:gridCol w:w="473"/>
        <w:gridCol w:w="4852"/>
        <w:gridCol w:w="473"/>
        <w:gridCol w:w="473"/>
        <w:gridCol w:w="473"/>
        <w:gridCol w:w="473"/>
        <w:gridCol w:w="1564"/>
        <w:gridCol w:w="574"/>
        <w:gridCol w:w="578"/>
        <w:gridCol w:w="575"/>
        <w:gridCol w:w="579"/>
      </w:tblGrid>
      <w:tr>
        <w:trPr>
          <w:trHeight w:val="30" w:hRule="atLeast"/>
        </w:trPr>
        <w:tc>
          <w:tcPr>
            <w:tcW w:w="74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бағдарламалар тобы</w:t>
            </w:r>
          </w:p>
        </w:tc>
        <w:tc>
          <w:tcPr>
            <w:tcW w:w="485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2009 жылғы жоғары және жоғары білімнен кейінгі білім мамандықтарының классификаторы бойынша мамандықтың коды мен атауы</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Ағымдағы жылғы гранттар саны</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Өткен жылғы конкурс нәтижесі</w:t>
            </w:r>
          </w:p>
        </w:tc>
      </w:tr>
      <w:tr>
        <w:trPr>
          <w:trHeight w:val="30" w:hRule="atLeast"/>
        </w:trPr>
        <w:tc>
          <w:tcPr>
            <w:tcW w:w="0" w:type="auto"/>
            <w:vMerge/>
            <w:tcBorders>
              <w:top w:val="nil"/>
              <w:left w:val="single" w:color="cfcfcf" w:sz="5"/>
              <w:bottom w:val="single" w:color="cfcfcf" w:sz="5"/>
              <w:right w:val="single" w:color="cfcfcf" w:sz="5"/>
            </w:tcBorders>
          </w:tcPr>
          <w:p/>
        </w:tc>
        <w:tc>
          <w:tcPr>
            <w:tcW w:w="4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Коды</w:t>
            </w:r>
          </w:p>
        </w:tc>
        <w:tc>
          <w:tcPr>
            <w:tcW w:w="4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Атауы</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Өткен жылғы гранттар саны</w:t>
            </w:r>
          </w:p>
        </w:tc>
        <w:tc>
          <w:tcPr>
            <w:tcW w:w="156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Өткен жылғы 1 орынға конкурс</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Шамамен өткен жылғы өту баллы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4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Қазақша</w:t>
            </w:r>
          </w:p>
        </w:tc>
        <w:tc>
          <w:tcPr>
            <w:tcW w:w="4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Орысша</w:t>
            </w:r>
          </w:p>
        </w:tc>
        <w:tc>
          <w:tcPr>
            <w:tcW w:w="4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Қазақша</w:t>
            </w:r>
          </w:p>
        </w:tc>
        <w:tc>
          <w:tcPr>
            <w:tcW w:w="47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Орысша</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Өткен жылғы жалпы конкурс бойынша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Өткен жылғы ауылдық квота бойынша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Қазақша</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Орысша</w:t>
            </w:r>
          </w:p>
        </w:tc>
        <w:tc>
          <w:tcPr>
            <w:tcW w:w="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Қазақша</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Орысша</w:t>
            </w:r>
          </w:p>
        </w:tc>
      </w:tr>
      <w:tr>
        <w:trPr>
          <w:trHeight w:val="30" w:hRule="atLeast"/>
        </w:trPr>
        <w:tc>
          <w:tcPr>
            <w:tcW w:w="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5-қосымша</w:t>
            </w:r>
          </w:p>
        </w:tc>
      </w:tr>
    </w:tbl>
    <w:bookmarkStart w:name="z102" w:id="101"/>
    <w:p>
      <w:pPr>
        <w:spacing w:after="0"/>
        <w:ind w:left="0"/>
        <w:jc w:val="left"/>
      </w:pPr>
      <w:r>
        <w:rPr>
          <w:rFonts w:ascii="Times New Roman"/>
          <w:b/>
          <w:i w:val="false"/>
          <w:color w:val="000000"/>
        </w:rPr>
        <w:t xml:space="preserve"> Ұлттық бірыңғай тестілеудің бейіндік пәндері көрсетілген білім беру бағдарламалары топтарының тізбесі</w:t>
      </w:r>
    </w:p>
    <w:bookmarkEnd w:id="101"/>
    <w:p>
      <w:pPr>
        <w:spacing w:after="0"/>
        <w:ind w:left="0"/>
        <w:jc w:val="both"/>
      </w:pPr>
      <w:r>
        <w:rPr>
          <w:rFonts w:ascii="Times New Roman"/>
          <w:b w:val="false"/>
          <w:i w:val="false"/>
          <w:color w:val="ff0000"/>
          <w:sz w:val="28"/>
        </w:rPr>
        <w:t xml:space="preserve">
      Ескерту. 5-қосымша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014"/>
        <w:gridCol w:w="7312"/>
        <w:gridCol w:w="1487"/>
        <w:gridCol w:w="1487"/>
      </w:tblGrid>
      <w:tr>
        <w:trPr>
          <w:trHeight w:val="30" w:hRule="atLeast"/>
        </w:trPr>
        <w:tc>
          <w:tcPr>
            <w:tcW w:w="201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бағдарламасы тобының нөмірі</w:t>
            </w:r>
          </w:p>
        </w:tc>
        <w:tc>
          <w:tcPr>
            <w:tcW w:w="731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бағдарламалары тобы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пәндер</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бейіндік пән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бейіндік пән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Мектепке дейінгі оқыту және тәрбиелеу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Бастауышта оқыту педагогикасы мен әдістемесі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Бастапқы әскери дайындық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Дене шынықтыру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Көркем еңбек және сызу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және экономика негіздері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Гуманитарлық пәндер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 мен әдебиеті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әдебиеті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 тілі мен әдебиеті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 тілі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 әдебиеті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 тілі мұғалімдерін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педагогика және өзін-өзі тану мамандарын даярлау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Арнайы педагогика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Орындаушылық өнер</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Музыкатану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Режиссура, арт-менеджмент</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Өнертану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Дирижирлеу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Композиция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 өнері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Аудиовизуалды құрылғылар және медиа өндіріс</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Бейнелеу өнері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Сән, дизайн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Философия және этика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Дінтану және теология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Тарих және археология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Түркітану және шығыстану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Аударма ісі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Қазақ/Орыс тілі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Қазақ/Орыс әдебиеті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Әлеуметтану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Мәдениеттану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Саясаттану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В140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Халықаралық қатынастар және дипломатия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Психология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Журналистика және репортер ісі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Кітапхана ісі, ақпараттарды өңдеу және мұрағат ісі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Қазақ/Орыс тілі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Қазақ/Орыс әдебиеті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және басқару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 және салық салу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экономика, банк және сақтандыру ісі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және жарнама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 дағдылары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Адам. Қоғам. Құқық</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Биологиялық және сабақтас ғылымдар</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Қоршаған орта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 туралы ғылым</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 және статистика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технологиялар</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қауіпсіздік</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Коммуникациялар және коммуникациялық технологиялар</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инженерия және процестер</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Материалтану және технологиялар</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техникасы және энергетика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техникасы және автоматтандыру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 және металл өңдеу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Автокөлік құралдары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Теңіз көлігі және технологиялары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Әуе көлігі және технологиялары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В167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Ұшу аппараттары мен қозғалтқыштарды ұшуда пайдалану **********</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Азық-түлік өнімдерінің өндірісі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Материалдар өндірісі (шыны, қағаз, пластик, ағаш)</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Тоқыма: киім, аяқ киім және былғары бұйымдары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Тау-кен ісі және пайдалы қазбаларды өндіру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Фармацевтикалық өндіріс технологиясы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Сәулет</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Қала құрылысы, құрылыс жұмыстары және азаматтық құрылыс</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Кадастр және жерге орналастыру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Стандарттау, сертификаттау және метрология (сала бойынша)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Өсімдік шаруашылығы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Мал шаруашылығы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Орман шаруашылығы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Балық шаруашылығы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Жерге орналастыру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В183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Агроинженерия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 ресурстары және суды пайдалану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Мейіргер ісі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медицина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В088</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Педиатрия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В089</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Қоғамдық денсаулық сақтау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В090</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жұмыс</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В091</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В092</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Тынығу</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В093</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Мейрамхана ісі және мейманхана бизнесі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В094</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Санитарлық-профилактикалық іс-шаралар</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В095</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Көлік қызметтері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В096</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қорғау қызметі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Адам. Қоғам. Құқық</w:t>
            </w:r>
          </w:p>
        </w:tc>
      </w:tr>
      <w:tr>
        <w:trPr>
          <w:trHeight w:val="30" w:hRule="atLeast"/>
        </w:trPr>
        <w:tc>
          <w:tcPr>
            <w:tcW w:w="20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В097</w:t>
            </w:r>
          </w:p>
        </w:tc>
        <w:tc>
          <w:tcPr>
            <w:tcW w:w="73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Өрт қауіпсіздігі</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4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5-1-қосымша</w:t>
            </w:r>
          </w:p>
        </w:tc>
      </w:tr>
    </w:tbl>
    <w:p>
      <w:pPr>
        <w:spacing w:after="0"/>
        <w:ind w:left="0"/>
        <w:jc w:val="left"/>
      </w:pPr>
      <w:r>
        <w:rPr>
          <w:rFonts w:ascii="Times New Roman"/>
          <w:b/>
          <w:i w:val="false"/>
          <w:color w:val="000000"/>
        </w:rPr>
        <w:t xml:space="preserve"> Оқытудың қысқартылған мерзімін көздейтін жоғары білім берудің білім беру бағдарламаларына түсушілер үшін ұлттық бірыңғай тестілеудің жалпы кәсіптік және арнайы пәндері көрсетілген білім беру бағдарламалары топтарының тізбесі</w:t>
      </w:r>
    </w:p>
    <w:p>
      <w:pPr>
        <w:spacing w:after="0"/>
        <w:ind w:left="0"/>
        <w:jc w:val="both"/>
      </w:pPr>
      <w:r>
        <w:rPr>
          <w:rFonts w:ascii="Times New Roman"/>
          <w:b w:val="false"/>
          <w:i w:val="false"/>
          <w:color w:val="ff0000"/>
          <w:sz w:val="28"/>
        </w:rPr>
        <w:t xml:space="preserve">
      Ескерту. Қағида 5-1-қосымшамен толықтырылды – ҚР Білім және ғылым министрінің 30.04.2019 </w:t>
      </w:r>
      <w:r>
        <w:rPr>
          <w:rFonts w:ascii="Times New Roman"/>
          <w:b w:val="false"/>
          <w:i w:val="false"/>
          <w:color w:val="ff0000"/>
          <w:sz w:val="28"/>
        </w:rPr>
        <w:t>№ 178</w:t>
      </w:r>
      <w:r>
        <w:rPr>
          <w:rFonts w:ascii="Times New Roman"/>
          <w:b w:val="false"/>
          <w:i w:val="false"/>
          <w:color w:val="ff0000"/>
          <w:sz w:val="28"/>
        </w:rPr>
        <w:t xml:space="preserve"> (алғашқы ресми жарияланған күнінен кейін қолданысқа енгізіледі);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бұйрықтарымен.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071"/>
        <w:gridCol w:w="3348"/>
        <w:gridCol w:w="2895"/>
        <w:gridCol w:w="3986"/>
      </w:tblGrid>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бағдарламасы тобының нөмірі</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бағдарламаларының тобы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кәсіптік пән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Арнайы пән</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Тәрбие қызметінің теориясы мен практикасы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Мектепке дейінгі оқыту және тәрбиелеу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Мектепке дейінгі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Тәрбие қызметінің теориясы мен практикасы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Бастауышта оқыту педагогикасы мен әдістемесі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Тәрбие қызметінің теориясы мен практикасы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Бастапқы әскери дайындық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Дене шынықтыру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Көркем еңбек және сызу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және экономика негіздері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және экономика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Гуманитарлық пәндер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 мен әдебиеті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 тілі мен әдебиеті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Орыс тілі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 тілі мұғалімдерін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педагогика және өзін-өзі тану мамандарын даярлау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Тәрбие қызметінің теориясы мен практикасы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Арнайы педагогика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және психология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Режиссура, арт-менеджмент</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Өнертану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 өнері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Аудиовизуалды құрылғылар және медиа өндіріс</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тілі/Орыс тілі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Бейнелеу өнері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бейнелеу өнері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Сән, дизайн</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Бейнелеу өнері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Философия және этика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Әлеуметтік-гуманитарлықғылымдар негіздері (Философия, мәдениеттану, әлеуметтанужәне саясаттану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Дінтану және теология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Тарих және археология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Түркітану және шығыстану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тілі/Орыс тілі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Аударма ісі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тілі/Орыс тілі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 тілі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Филология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тілі/Орыс тілі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әдебиеті/Орыс әдебиеті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Әлеуметтану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Әлеуметтік-гуманитарлықғылымдар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Мәдениеттану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мекемелердің жұмысын ұйымдастыру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Саясаттану және азаматтық құқықтану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Әлеуметтік-гуманитарлықғылымдар негіздері (Философия, мәдениеттану, әлеуметтану және саясаттану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Психология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Психология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Журналистика және репортер ісі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 / Орыс тілі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Кітапхана ісі, ақпараттарды өңдеу және мұрағат ісі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тілі / Орыс тілі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Іс қағаздарын жүргізуді ұйымдастыру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және басқару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 және салық салу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және несие</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Ұйым экономикасы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экономика, банк және сақтандыру ісі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және несие</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Ұйым қаржысы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және жарнама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 дағдылары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Экономикалық теория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Қаржылық және экономикалық есепті талдау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 және құқық теориясы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Республикасыныңазаматтық құқығы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Биологиялық және сабақтас ғылымдар</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Қоршаған орта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 туралы ғылым</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 және статистика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және несие</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технологиялар</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Алгоритмдеу және бағдарламалау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қауіпсіздік</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Коммуникациялар және коммуникациялық технологиялар</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Электроника және схемотехника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инженерия және процестер</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химиялық технология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Материалтану және технологиялар</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Материалтану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техникасы және энергетика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Электротехниканың теориялық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Еңбекті қорғау (электр қауіпсіздік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В162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Жылу энергетикасы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Жылу техникасының теориялық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Еңбекті қорғау (электр қауіпсіздік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техникасы және автоматтандыру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Саланың технологиялық процестерін автоматтандыру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 және металл өңдеу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Материалтану</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Еңбекті қорғау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В164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Аспап жасау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Автоматика негіздері</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Технологиялық өлшем және бақылау өлшем жабдықтары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Автокөлік құралдары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Еңбекті қорғау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Теңіз көлігі және технологиялары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Кеменің теориясы, құрлысы және пайдалану мерзімін арттыру үшін күрес</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Кеменің энергетикалық қондырғылары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Әуе көлігі және технологиялары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Авиациялық қауіпсіздік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Азық-түлік өнімдерінің өндірісі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Микробиология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Материалдар өндірісі (шыны, қағаз, пластик, ағаш)</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Материалтану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Тоқыма: киім, аяқ киім және былғары бұйымдары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Тігін өндірісінің материалдары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Тау-кен ісі және пайдалы қазбаларды өндіру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геология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Қауіпсіздік техникасы, еңбекті қорғау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В171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 тану</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 өндіру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В271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Мұнай-газ ісі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Гидравлика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Еңбекті қорғау және өндірістік экология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Фармацевтикалық өндіріс технологиясы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химиялық технология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Сәулет</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Сызу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Қала құрылысы, құрылыс жұмыстары және азаматтық құрылыс</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 материалдары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Еңбекті қорғау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В174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 және картография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Физикалық география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Кадастр және жерге орналастыру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Стандарттау, сертификаттау және метрология (сала бойынша)</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Стандарттау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Өсімдік шаруашылығы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Агрономия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Мал шаруашылығы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Мал шаруашылығы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Орман шаруашылығы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Ормантану</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Дендрология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В179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Аң шаруашылығы жәнеаң аулау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Құстар мен аңдардың биологиясы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Аң шаруашылығы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Балық шаруашылығы</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Табиғатты қолданудың экологиялық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Жерге орналастыру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Ауылшаруашылық машиналары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 ресурстары және суды пайдалану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Жануарлар анатомиясы мен физиологиясы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Мейіргер ісі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Мейіргер ісі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Фармакология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жұмыс</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мекемелердің жұмысын ұйымдастыру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Туристік қызметті ұйымдастыру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Тынығу</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Шығармашылық емтихан</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Мейрамхана ісі және мейманхана бизнесі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Мейрамхана мен қонақ үй шаруашылығындағы қызмет көрсетуді ұйымдастыру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Санитарлық-профилактикалық іс-шаралар</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Материалтану негіздері</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Көлік қызметтері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Еңбекті қорғау</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қорғау қызметі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 және құқық теориясы</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Республикасыныңқылмыстық құқығы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Өрт қауіпсіздігі</w:t>
            </w:r>
          </w:p>
        </w:tc>
        <w:tc>
          <w:tcPr>
            <w:tcW w:w="28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39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6-қосымша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6-қосымша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740"/>
        <w:gridCol w:w="8560"/>
      </w:tblGrid>
      <w:tr>
        <w:trPr>
          <w:trHeight w:val="30" w:hRule="atLeast"/>
        </w:trPr>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Ұлттық бірыңғай тестілеу өткізу пункті/Базалық жоғары оқу орны_________________________</w:t>
            </w:r>
            <w:r>
              <w:br/>
            </w:r>
            <w:r>
              <w:rPr>
                <w:rFonts w:ascii="Times New Roman"/>
                <w:b w:val="false"/>
                <w:i w:val="false"/>
                <w:color w:val="000000"/>
                <w:sz w:val="20"/>
              </w:rPr>
              <w:t>
РҰҚСАТТАМА</w:t>
            </w:r>
            <w:r>
              <w:br/>
            </w:r>
            <w:r>
              <w:rPr>
                <w:rFonts w:ascii="Times New Roman"/>
                <w:b w:val="false"/>
                <w:i w:val="false"/>
                <w:color w:val="000000"/>
                <w:sz w:val="20"/>
              </w:rPr>
              <w:t>
Тестіленушінің жеке коды:</w:t>
            </w:r>
            <w:r>
              <w:br/>
            </w:r>
            <w:r>
              <w:rPr>
                <w:rFonts w:ascii="Times New Roman"/>
                <w:b w:val="false"/>
                <w:i w:val="false"/>
                <w:color w:val="000000"/>
                <w:sz w:val="20"/>
              </w:rPr>
              <w:t>
Т.А.Ә. (бар болған жағдайда)</w:t>
            </w:r>
            <w:r>
              <w:br/>
            </w:r>
            <w:r>
              <w:rPr>
                <w:rFonts w:ascii="Times New Roman"/>
                <w:b w:val="false"/>
                <w:i w:val="false"/>
                <w:color w:val="000000"/>
                <w:sz w:val="20"/>
              </w:rPr>
              <w:t>
Жеке сәйкестендіру нөмірі/Туған күні</w:t>
            </w:r>
            <w:r>
              <w:br/>
            </w:r>
            <w:r>
              <w:rPr>
                <w:rFonts w:ascii="Times New Roman"/>
                <w:b w:val="false"/>
                <w:i w:val="false"/>
                <w:color w:val="000000"/>
                <w:sz w:val="20"/>
              </w:rPr>
              <w:t>
Мөр орны</w:t>
            </w:r>
            <w:r>
              <w:br/>
            </w:r>
            <w:r>
              <w:rPr>
                <w:rFonts w:ascii="Times New Roman"/>
                <w:b w:val="false"/>
                <w:i w:val="false"/>
                <w:color w:val="000000"/>
                <w:sz w:val="20"/>
              </w:rPr>
              <w:t>
Білім беру бағдарламалары тобының коды:</w:t>
            </w:r>
            <w:r>
              <w:br/>
            </w:r>
            <w:r>
              <w:rPr>
                <w:rFonts w:ascii="Times New Roman"/>
                <w:b w:val="false"/>
                <w:i w:val="false"/>
                <w:color w:val="000000"/>
                <w:sz w:val="20"/>
              </w:rPr>
              <w:t>
Тестілеу тапсыру тілі:</w:t>
            </w:r>
            <w:r>
              <w:br/>
            </w:r>
            <w:r>
              <w:rPr>
                <w:rFonts w:ascii="Times New Roman"/>
                <w:b w:val="false"/>
                <w:i w:val="false"/>
                <w:color w:val="000000"/>
                <w:sz w:val="20"/>
              </w:rPr>
              <w:t>
Пәндері:</w:t>
            </w:r>
            <w:r>
              <w:br/>
            </w:r>
            <w:r>
              <w:rPr>
                <w:rFonts w:ascii="Times New Roman"/>
                <w:b w:val="false"/>
                <w:i w:val="false"/>
                <w:color w:val="000000"/>
                <w:sz w:val="20"/>
              </w:rPr>
              <w:t>
1)</w:t>
            </w:r>
            <w:r>
              <w:br/>
            </w:r>
            <w:r>
              <w:rPr>
                <w:rFonts w:ascii="Times New Roman"/>
                <w:b w:val="false"/>
                <w:i w:val="false"/>
                <w:color w:val="000000"/>
                <w:sz w:val="20"/>
              </w:rPr>
              <w:t>
2)</w:t>
            </w:r>
            <w:r>
              <w:br/>
            </w:r>
            <w:r>
              <w:rPr>
                <w:rFonts w:ascii="Times New Roman"/>
                <w:b w:val="false"/>
                <w:i w:val="false"/>
                <w:color w:val="000000"/>
                <w:sz w:val="20"/>
              </w:rPr>
              <w:t>
3)</w:t>
            </w:r>
            <w:r>
              <w:br/>
            </w:r>
            <w:r>
              <w:rPr>
                <w:rFonts w:ascii="Times New Roman"/>
                <w:b w:val="false"/>
                <w:i w:val="false"/>
                <w:color w:val="000000"/>
                <w:sz w:val="20"/>
              </w:rPr>
              <w:t>
4)</w:t>
            </w:r>
            <w:r>
              <w:br/>
            </w:r>
            <w:r>
              <w:rPr>
                <w:rFonts w:ascii="Times New Roman"/>
                <w:b w:val="false"/>
                <w:i w:val="false"/>
                <w:color w:val="000000"/>
                <w:sz w:val="20"/>
              </w:rPr>
              <w:t>
5)</w:t>
            </w:r>
            <w:r>
              <w:br/>
            </w:r>
            <w:r>
              <w:rPr>
                <w:rFonts w:ascii="Times New Roman"/>
                <w:b w:val="false"/>
                <w:i w:val="false"/>
                <w:color w:val="000000"/>
                <w:sz w:val="20"/>
              </w:rPr>
              <w:t>
Тестілеу күні:</w:t>
            </w:r>
            <w:r>
              <w:br/>
            </w:r>
            <w:r>
              <w:rPr>
                <w:rFonts w:ascii="Times New Roman"/>
                <w:b w:val="false"/>
                <w:i w:val="false"/>
                <w:color w:val="000000"/>
                <w:sz w:val="20"/>
              </w:rPr>
              <w:t>
Басталу уақыты:</w:t>
            </w:r>
            <w:r>
              <w:br/>
            </w:r>
            <w:r>
              <w:rPr>
                <w:rFonts w:ascii="Times New Roman"/>
                <w:b w:val="false"/>
                <w:i w:val="false"/>
                <w:color w:val="000000"/>
                <w:sz w:val="20"/>
              </w:rPr>
              <w:t>
Лек:</w:t>
            </w:r>
            <w:r>
              <w:br/>
            </w:r>
            <w:r>
              <w:rPr>
                <w:rFonts w:ascii="Times New Roman"/>
                <w:b w:val="false"/>
                <w:i w:val="false"/>
                <w:color w:val="000000"/>
                <w:sz w:val="20"/>
              </w:rPr>
              <w:t>
Өткізу орны:</w:t>
            </w:r>
            <w:r>
              <w:br/>
            </w:r>
            <w:r>
              <w:rPr>
                <w:rFonts w:ascii="Times New Roman"/>
                <w:b w:val="false"/>
                <w:i w:val="false"/>
                <w:color w:val="000000"/>
                <w:sz w:val="20"/>
              </w:rPr>
              <w:t>
Мекен-жайы:</w:t>
            </w:r>
            <w:r>
              <w:br/>
            </w:r>
            <w:r>
              <w:rPr>
                <w:rFonts w:ascii="Times New Roman"/>
                <w:b w:val="false"/>
                <w:i w:val="false"/>
                <w:color w:val="000000"/>
                <w:sz w:val="20"/>
              </w:rPr>
              <w:t>
Ғимарат: Аудитория:</w:t>
            </w:r>
            <w:r>
              <w:br/>
            </w:r>
            <w:r>
              <w:rPr>
                <w:rFonts w:ascii="Times New Roman"/>
                <w:b w:val="false"/>
                <w:i w:val="false"/>
                <w:color w:val="000000"/>
                <w:sz w:val="20"/>
              </w:rPr>
              <w:t>
Білім беру ұйымы басшысы/Желілік жоғары оқу орны қабылдау комиссиясының жауапты хатшысы:: __________________ __________________</w:t>
            </w:r>
            <w:r>
              <w:br/>
            </w:r>
            <w:r>
              <w:rPr>
                <w:rFonts w:ascii="Times New Roman"/>
                <w:b w:val="false"/>
                <w:i w:val="false"/>
                <w:color w:val="000000"/>
                <w:sz w:val="20"/>
              </w:rPr>
              <w:t>
(қолы) (Т.А.Ә. (бар болған жағдайда))</w:t>
            </w:r>
            <w:r>
              <w:br/>
            </w:r>
            <w:r>
              <w:rPr>
                <w:rFonts w:ascii="Times New Roman"/>
                <w:b w:val="false"/>
                <w:i w:val="false"/>
                <w:color w:val="000000"/>
                <w:sz w:val="20"/>
              </w:rPr>
              <w:t>
Тестілеу нәтижелері Ұлттық тестілеу орталығының www.testcenter.kz сайтында жарияланады</w:t>
            </w:r>
          </w:p>
        </w:tc>
        <w:tc>
          <w:tcPr>
            <w:tcW w:w="8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Түсушіге жадынама:</w:t>
            </w:r>
            <w:r>
              <w:br/>
            </w:r>
            <w:r>
              <w:rPr>
                <w:rFonts w:ascii="Times New Roman"/>
                <w:b w:val="false"/>
                <w:i w:val="false"/>
                <w:color w:val="000000"/>
                <w:sz w:val="20"/>
              </w:rPr>
              <w:t>
</w:t>
            </w:r>
          </w:p>
          <w:p>
            <w:pPr>
              <w:spacing w:after="20"/>
              <w:ind w:left="20"/>
              <w:jc w:val="both"/>
            </w:pPr>
            <w:r>
              <w:rPr>
                <w:rFonts w:ascii="Times New Roman"/>
                <w:b w:val="false"/>
                <w:i w:val="false"/>
                <w:color w:val="000000"/>
                <w:sz w:val="20"/>
              </w:rPr>
              <w:t>
Түсушіде өзімен бірге тестілеуге кіру рұқсаттамасы және жеке басын куәландыратын құжаттың түпнұсқасы (жеке куәлік немесе паспорт) болуы қажет. Жасы 16-ға толмаған және жеке басын куәландыратын құжаты жоқ түсуші мектепті ағымдағы жылы бітіргені туралы фотосуреті бар анықтама береді. Құжаттардың біреуі болмаған жағдайда түсуші тестілеуге жіберілмейді.</w:t>
            </w:r>
            <w:r>
              <w:br/>
            </w:r>
            <w:r>
              <w:rPr>
                <w:rFonts w:ascii="Times New Roman"/>
                <w:b w:val="false"/>
                <w:i w:val="false"/>
                <w:color w:val="000000"/>
                <w:sz w:val="20"/>
              </w:rPr>
              <w:t>
Түсушіге ғимаратқа төмендегі тыйым салынған заттарды: ақпараттарды тасымалдау функциясымен жабдықталған ұялы байланыстар, оның ішінде пейджер, ұялы телефондар, планшеттер, iPad (Айпад), iPod (Айпод), SmartPhone (Смартфон)), ноутбуктер, плейерлер, модемдер (мобильді роутерлер), радио-электрондық байланыстың барлық түрлері, оның ішінде (Wi-Fi (Вай-фай), Bluetooth (Блютуз), Dect (Дект), 3G (3 Джи), 4G (4 Джи), 5G (5 Джи), смарт сағаттар, сымды және сымсыз құлаққаптар және тағы басқаларды алып кіруіне рұқсат етілмейді.</w:t>
            </w:r>
            <w:r>
              <w:br/>
            </w:r>
            <w:r>
              <w:rPr>
                <w:rFonts w:ascii="Times New Roman"/>
                <w:b w:val="false"/>
                <w:i w:val="false"/>
                <w:color w:val="000000"/>
                <w:sz w:val="20"/>
              </w:rPr>
              <w:t>
Түсушіге рұқсат берілмейді:</w:t>
            </w:r>
            <w:r>
              <w:br/>
            </w:r>
            <w:r>
              <w:rPr>
                <w:rFonts w:ascii="Times New Roman"/>
                <w:b w:val="false"/>
                <w:i w:val="false"/>
                <w:color w:val="000000"/>
                <w:sz w:val="20"/>
              </w:rPr>
              <w:t>
1) аудиториядан дәліз кезекшісінің міндетін атқаратын Министрлік өкілінің рұқсатынсыз және алып жүруінсіз шығуға;</w:t>
            </w:r>
            <w:r>
              <w:br/>
            </w:r>
            <w:r>
              <w:rPr>
                <w:rFonts w:ascii="Times New Roman"/>
                <w:b w:val="false"/>
                <w:i w:val="false"/>
                <w:color w:val="000000"/>
                <w:sz w:val="20"/>
              </w:rPr>
              <w:t>
2) сөйлесуге, орын ауыстыруға;</w:t>
            </w:r>
            <w:r>
              <w:br/>
            </w:r>
            <w:r>
              <w:rPr>
                <w:rFonts w:ascii="Times New Roman"/>
                <w:b w:val="false"/>
                <w:i w:val="false"/>
                <w:color w:val="000000"/>
                <w:sz w:val="20"/>
              </w:rPr>
              <w:t>
3) калькуляторды, анықтамалық әдебиеттерді (Менделеев және тұздардың ерігіштігі кестесінен басқасын), электрондық жазба кітапшаларын, түзету сұйықтығын және мобильдік байланыс құралдарын пайдалануға;</w:t>
            </w:r>
            <w:r>
              <w:br/>
            </w:r>
            <w:r>
              <w:rPr>
                <w:rFonts w:ascii="Times New Roman"/>
                <w:b w:val="false"/>
                <w:i w:val="false"/>
                <w:color w:val="000000"/>
                <w:sz w:val="20"/>
              </w:rPr>
              <w:t>
4) тестілеу материалдарымен алмасуға;</w:t>
            </w:r>
            <w:r>
              <w:br/>
            </w:r>
            <w:r>
              <w:rPr>
                <w:rFonts w:ascii="Times New Roman"/>
                <w:b w:val="false"/>
                <w:i w:val="false"/>
                <w:color w:val="000000"/>
                <w:sz w:val="20"/>
              </w:rPr>
              <w:t>
5) тестілеу материалдарын аудиториядан шығаруға;</w:t>
            </w:r>
            <w:r>
              <w:br/>
            </w:r>
            <w:r>
              <w:rPr>
                <w:rFonts w:ascii="Times New Roman"/>
                <w:b w:val="false"/>
                <w:i w:val="false"/>
                <w:color w:val="000000"/>
                <w:sz w:val="20"/>
              </w:rPr>
              <w:t>
6) тестілеу материалдарын (жауап парағы мен кітапшалар) умаждау арқылы бүлдіруге;</w:t>
            </w:r>
            <w:r>
              <w:br/>
            </w:r>
            <w:r>
              <w:rPr>
                <w:rFonts w:ascii="Times New Roman"/>
                <w:b w:val="false"/>
                <w:i w:val="false"/>
                <w:color w:val="000000"/>
                <w:sz w:val="20"/>
              </w:rPr>
              <w:t>
7) корректор сұйықтығын қолдануға, беттерді жыртуға, бояу қарастырылмаған секторларды (жауап парағының нөмірі) бояуға.</w:t>
            </w:r>
            <w:r>
              <w:br/>
            </w:r>
            <w:r>
              <w:rPr>
                <w:rFonts w:ascii="Times New Roman"/>
                <w:b w:val="false"/>
                <w:i w:val="false"/>
                <w:color w:val="000000"/>
                <w:sz w:val="20"/>
              </w:rPr>
              <w:t>
Түсуші осы Қағидаларды бұзған жағдайда, Министрлік өкілі акт жасай отырып түсушіні тестілеуге кіргізбейді және (немесе) аудиториядан шығарады, түсушінің тестілеу нәтижелері жойылады. Түсуші сол тестілеуге және ағымдағы жылы тестілеуге жіберілмейді.</w:t>
            </w:r>
            <w:r>
              <w:br/>
            </w:r>
            <w:r>
              <w:rPr>
                <w:rFonts w:ascii="Times New Roman"/>
                <w:b w:val="false"/>
                <w:i w:val="false"/>
                <w:color w:val="000000"/>
                <w:sz w:val="20"/>
              </w:rPr>
              <w:t>
Мен жадынамамен таныстым және наразылық білдірмеймін.</w:t>
            </w:r>
            <w:r>
              <w:br/>
            </w:r>
            <w:r>
              <w:rPr>
                <w:rFonts w:ascii="Times New Roman"/>
                <w:b w:val="false"/>
                <w:i w:val="false"/>
                <w:color w:val="000000"/>
                <w:sz w:val="20"/>
              </w:rPr>
              <w:t>
Рұқсаттамадағы мәліметтердің дұрыстығын растаймын.</w:t>
            </w:r>
            <w:r>
              <w:br/>
            </w:r>
            <w:r>
              <w:rPr>
                <w:rFonts w:ascii="Times New Roman"/>
                <w:b w:val="false"/>
                <w:i w:val="false"/>
                <w:color w:val="000000"/>
                <w:sz w:val="20"/>
              </w:rPr>
              <w:t>
Түсушінің қолы _____________________________________</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Кесу сызығы</w:t>
            </w:r>
          </w:p>
        </w:tc>
      </w:tr>
      <w:tr>
        <w:trPr>
          <w:trHeight w:val="30" w:hRule="atLeast"/>
        </w:trPr>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Ұлттықбірыңғайтестілеуөткізупункті/Базалықжоғарыоқуорны _________________________</w:t>
            </w:r>
            <w:r>
              <w:br/>
            </w:r>
            <w:r>
              <w:rPr>
                <w:rFonts w:ascii="Times New Roman"/>
                <w:b w:val="false"/>
                <w:i w:val="false"/>
                <w:color w:val="000000"/>
                <w:sz w:val="20"/>
              </w:rPr>
              <w:t>
РҰҚСАТТАМАТҮБІРТЕГІ</w:t>
            </w:r>
            <w:r>
              <w:br/>
            </w:r>
            <w:r>
              <w:rPr>
                <w:rFonts w:ascii="Times New Roman"/>
                <w:b w:val="false"/>
                <w:i w:val="false"/>
                <w:color w:val="000000"/>
                <w:sz w:val="20"/>
              </w:rPr>
              <w:t>
Тестіленушініңжекекоды:</w:t>
            </w:r>
            <w:r>
              <w:br/>
            </w:r>
            <w:r>
              <w:rPr>
                <w:rFonts w:ascii="Times New Roman"/>
                <w:b w:val="false"/>
                <w:i w:val="false"/>
                <w:color w:val="000000"/>
                <w:sz w:val="20"/>
              </w:rPr>
              <w:t>
Т.А.Ә. (барболғанжағдайда)</w:t>
            </w:r>
            <w:r>
              <w:br/>
            </w:r>
            <w:r>
              <w:rPr>
                <w:rFonts w:ascii="Times New Roman"/>
                <w:b w:val="false"/>
                <w:i w:val="false"/>
                <w:color w:val="000000"/>
                <w:sz w:val="20"/>
              </w:rPr>
              <w:t>
Жекесәйкестендірунөмірі/Туғанкүні</w:t>
            </w:r>
            <w:r>
              <w:br/>
            </w:r>
            <w:r>
              <w:rPr>
                <w:rFonts w:ascii="Times New Roman"/>
                <w:b w:val="false"/>
                <w:i w:val="false"/>
                <w:color w:val="000000"/>
                <w:sz w:val="20"/>
              </w:rPr>
              <w:t>
Мөрорны</w:t>
            </w:r>
            <w:r>
              <w:br/>
            </w:r>
            <w:r>
              <w:rPr>
                <w:rFonts w:ascii="Times New Roman"/>
                <w:b w:val="false"/>
                <w:i w:val="false"/>
                <w:color w:val="000000"/>
                <w:sz w:val="20"/>
              </w:rPr>
              <w:t>
Білім беру бағдарламалары тобының коды:</w:t>
            </w:r>
            <w:r>
              <w:br/>
            </w:r>
            <w:r>
              <w:rPr>
                <w:rFonts w:ascii="Times New Roman"/>
                <w:b w:val="false"/>
                <w:i w:val="false"/>
                <w:color w:val="000000"/>
                <w:sz w:val="20"/>
              </w:rPr>
              <w:t>
Тестілеу тапсыру тілі:</w:t>
            </w:r>
            <w:r>
              <w:br/>
            </w:r>
            <w:r>
              <w:rPr>
                <w:rFonts w:ascii="Times New Roman"/>
                <w:b w:val="false"/>
                <w:i w:val="false"/>
                <w:color w:val="000000"/>
                <w:sz w:val="20"/>
              </w:rPr>
              <w:t>
Пәндері:</w:t>
            </w:r>
            <w:r>
              <w:br/>
            </w:r>
            <w:r>
              <w:rPr>
                <w:rFonts w:ascii="Times New Roman"/>
                <w:b w:val="false"/>
                <w:i w:val="false"/>
                <w:color w:val="000000"/>
                <w:sz w:val="20"/>
              </w:rPr>
              <w:t>
1)</w:t>
            </w:r>
            <w:r>
              <w:br/>
            </w:r>
            <w:r>
              <w:rPr>
                <w:rFonts w:ascii="Times New Roman"/>
                <w:b w:val="false"/>
                <w:i w:val="false"/>
                <w:color w:val="000000"/>
                <w:sz w:val="20"/>
              </w:rPr>
              <w:t>
2)</w:t>
            </w:r>
            <w:r>
              <w:br/>
            </w:r>
            <w:r>
              <w:rPr>
                <w:rFonts w:ascii="Times New Roman"/>
                <w:b w:val="false"/>
                <w:i w:val="false"/>
                <w:color w:val="000000"/>
                <w:sz w:val="20"/>
              </w:rPr>
              <w:t>
3)</w:t>
            </w:r>
            <w:r>
              <w:br/>
            </w:r>
            <w:r>
              <w:rPr>
                <w:rFonts w:ascii="Times New Roman"/>
                <w:b w:val="false"/>
                <w:i w:val="false"/>
                <w:color w:val="000000"/>
                <w:sz w:val="20"/>
              </w:rPr>
              <w:t>
4)</w:t>
            </w:r>
            <w:r>
              <w:br/>
            </w:r>
            <w:r>
              <w:rPr>
                <w:rFonts w:ascii="Times New Roman"/>
                <w:b w:val="false"/>
                <w:i w:val="false"/>
                <w:color w:val="000000"/>
                <w:sz w:val="20"/>
              </w:rPr>
              <w:t>
5)</w:t>
            </w:r>
            <w:r>
              <w:br/>
            </w:r>
            <w:r>
              <w:rPr>
                <w:rFonts w:ascii="Times New Roman"/>
                <w:b w:val="false"/>
                <w:i w:val="false"/>
                <w:color w:val="000000"/>
                <w:sz w:val="20"/>
              </w:rPr>
              <w:t>
Тестілеу күні:</w:t>
            </w:r>
            <w:r>
              <w:br/>
            </w:r>
            <w:r>
              <w:rPr>
                <w:rFonts w:ascii="Times New Roman"/>
                <w:b w:val="false"/>
                <w:i w:val="false"/>
                <w:color w:val="000000"/>
                <w:sz w:val="20"/>
              </w:rPr>
              <w:t>
Басталу уақыты:</w:t>
            </w:r>
            <w:r>
              <w:br/>
            </w:r>
            <w:r>
              <w:rPr>
                <w:rFonts w:ascii="Times New Roman"/>
                <w:b w:val="false"/>
                <w:i w:val="false"/>
                <w:color w:val="000000"/>
                <w:sz w:val="20"/>
              </w:rPr>
              <w:t>
Лек:</w:t>
            </w:r>
            <w:r>
              <w:br/>
            </w:r>
            <w:r>
              <w:rPr>
                <w:rFonts w:ascii="Times New Roman"/>
                <w:b w:val="false"/>
                <w:i w:val="false"/>
                <w:color w:val="000000"/>
                <w:sz w:val="20"/>
              </w:rPr>
              <w:t>
Өткізу орны:</w:t>
            </w:r>
            <w:r>
              <w:br/>
            </w:r>
            <w:r>
              <w:rPr>
                <w:rFonts w:ascii="Times New Roman"/>
                <w:b w:val="false"/>
                <w:i w:val="false"/>
                <w:color w:val="000000"/>
                <w:sz w:val="20"/>
              </w:rPr>
              <w:t>
Мекен-жайы:</w:t>
            </w:r>
            <w:r>
              <w:br/>
            </w:r>
            <w:r>
              <w:rPr>
                <w:rFonts w:ascii="Times New Roman"/>
                <w:b w:val="false"/>
                <w:i w:val="false"/>
                <w:color w:val="000000"/>
                <w:sz w:val="20"/>
              </w:rPr>
              <w:t>
Ғимарат: Аудитория:</w:t>
            </w:r>
            <w:r>
              <w:br/>
            </w:r>
            <w:r>
              <w:rPr>
                <w:rFonts w:ascii="Times New Roman"/>
                <w:b w:val="false"/>
                <w:i w:val="false"/>
                <w:color w:val="000000"/>
                <w:sz w:val="20"/>
              </w:rPr>
              <w:t>
Білім беру ұйымы басшысы/Желілік жоғары оқу орны қабылдау комиссиясының жауапты хатшысы: __________________ __________________</w:t>
            </w:r>
            <w:r>
              <w:br/>
            </w:r>
            <w:r>
              <w:rPr>
                <w:rFonts w:ascii="Times New Roman"/>
                <w:b w:val="false"/>
                <w:i w:val="false"/>
                <w:color w:val="000000"/>
                <w:sz w:val="20"/>
              </w:rPr>
              <w:t>
(қолы) (Т.А.Ә. (бар болған жағдайда))</w:t>
            </w:r>
            <w:r>
              <w:br/>
            </w:r>
            <w:r>
              <w:rPr>
                <w:rFonts w:ascii="Times New Roman"/>
                <w:b w:val="false"/>
                <w:i w:val="false"/>
                <w:color w:val="000000"/>
                <w:sz w:val="20"/>
              </w:rPr>
              <w:t>
Тестілеу нәтижелері Ұлттық тестілеу орталығының www.testcenter.kz сайтында жарияланады</w:t>
            </w:r>
          </w:p>
        </w:tc>
        <w:tc>
          <w:tcPr>
            <w:tcW w:w="85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Түсушіге жадынама:</w:t>
            </w:r>
            <w:r>
              <w:br/>
            </w:r>
            <w:r>
              <w:rPr>
                <w:rFonts w:ascii="Times New Roman"/>
                <w:b w:val="false"/>
                <w:i w:val="false"/>
                <w:color w:val="000000"/>
                <w:sz w:val="20"/>
              </w:rPr>
              <w:t>
Түсушіде өзімен бірге тестілеуге кіру рұқсаттамасы және жеке басын куәландыратын құжаттың түпнұсқасы (жеке куәлік немесе паспорт) болуы қажет. Жасы 16-ға толмаған және жеке басын куәландыратын құжаты жоқ түсуші мектепті ағымдағы жылы бітіргені туралы фотосуреті бар анықтама береді. Құжаттардың біреуі болмаған жағдайда түсуші тестілеуге жіберілмейді.</w:t>
            </w:r>
            <w:r>
              <w:br/>
            </w:r>
            <w:r>
              <w:rPr>
                <w:rFonts w:ascii="Times New Roman"/>
                <w:b w:val="false"/>
                <w:i w:val="false"/>
                <w:color w:val="000000"/>
                <w:sz w:val="20"/>
              </w:rPr>
              <w:t>
Түсушіге ғимаратқа төмендегі тыйым салынған заттарды: ақпараттарды тасымалдау функциясымен жабдықталған ұялы байланыстар, оның ішінде пейджер, ұялы телефондар, планшеттер, iPad (Айпад), iPod (Айпод), SmartPhone (Смартфон)), ноутбуктер, плейерлер, модемдер (мобильді роутерлер), радио-электрондық байланыстың барлық түрлері, оның ішінде (Wi-Fi (Вай-фай), Bluetooth (Блютуз), Dect (Дект), 3G (3 Джи), 4G (4 Джи), 5G (5 Джи), смарт сағаттар, сымды және сымсыз құлаққаптар және тағы басқаларды алып кіруіне рұқсат етілмейді.</w:t>
            </w:r>
            <w:r>
              <w:br/>
            </w:r>
            <w:r>
              <w:rPr>
                <w:rFonts w:ascii="Times New Roman"/>
                <w:b w:val="false"/>
                <w:i w:val="false"/>
                <w:color w:val="000000"/>
                <w:sz w:val="20"/>
              </w:rPr>
              <w:t>
Түсушіге рұқсат берілмейді:</w:t>
            </w:r>
            <w:r>
              <w:br/>
            </w:r>
            <w:r>
              <w:rPr>
                <w:rFonts w:ascii="Times New Roman"/>
                <w:b w:val="false"/>
                <w:i w:val="false"/>
                <w:color w:val="000000"/>
                <w:sz w:val="20"/>
              </w:rPr>
              <w:t>
1) аудиториядан дәліз кезекшісінің міндетін атқаратын Министрлік өкілінің рұқсатынсыз және алып жүруінсіз шығуға;</w:t>
            </w:r>
            <w:r>
              <w:br/>
            </w:r>
            <w:r>
              <w:rPr>
                <w:rFonts w:ascii="Times New Roman"/>
                <w:b w:val="false"/>
                <w:i w:val="false"/>
                <w:color w:val="000000"/>
                <w:sz w:val="20"/>
              </w:rPr>
              <w:t>
2) сөйлесуге, орын ауыстыруға;</w:t>
            </w:r>
            <w:r>
              <w:br/>
            </w:r>
            <w:r>
              <w:rPr>
                <w:rFonts w:ascii="Times New Roman"/>
                <w:b w:val="false"/>
                <w:i w:val="false"/>
                <w:color w:val="000000"/>
                <w:sz w:val="20"/>
              </w:rPr>
              <w:t>
3) калькуляторды, анықтамалық әдебиеттерді (Менделеев және тұздардың ерігіштігі кестесінен басқасын), электрондық жазба кітапшаларын, түзету сұйықтығын және мобильдік байланыс құралдарын пайдалануға;</w:t>
            </w:r>
            <w:r>
              <w:br/>
            </w:r>
            <w:r>
              <w:rPr>
                <w:rFonts w:ascii="Times New Roman"/>
                <w:b w:val="false"/>
                <w:i w:val="false"/>
                <w:color w:val="000000"/>
                <w:sz w:val="20"/>
              </w:rPr>
              <w:t>
4) тестілеу материалдарымен алмасуға;</w:t>
            </w:r>
            <w:r>
              <w:br/>
            </w:r>
            <w:r>
              <w:rPr>
                <w:rFonts w:ascii="Times New Roman"/>
                <w:b w:val="false"/>
                <w:i w:val="false"/>
                <w:color w:val="000000"/>
                <w:sz w:val="20"/>
              </w:rPr>
              <w:t>
5) тестілеу материалдарын аудиториядан шығаруға;</w:t>
            </w:r>
            <w:r>
              <w:br/>
            </w:r>
            <w:r>
              <w:rPr>
                <w:rFonts w:ascii="Times New Roman"/>
                <w:b w:val="false"/>
                <w:i w:val="false"/>
                <w:color w:val="000000"/>
                <w:sz w:val="20"/>
              </w:rPr>
              <w:t>
6) тестілеу материалдарын (жауап парағы мен кітапшалар) умаждау арқылы бүлдіруге;</w:t>
            </w:r>
            <w:r>
              <w:br/>
            </w:r>
            <w:r>
              <w:rPr>
                <w:rFonts w:ascii="Times New Roman"/>
                <w:b w:val="false"/>
                <w:i w:val="false"/>
                <w:color w:val="000000"/>
                <w:sz w:val="20"/>
              </w:rPr>
              <w:t>
7) корректор сұйықтығын қолдануға, беттерді жыртуға, бояу қарастырылмаған секторларды (жауап парағының нөмірі) бояуға.</w:t>
            </w:r>
            <w:r>
              <w:br/>
            </w:r>
            <w:r>
              <w:rPr>
                <w:rFonts w:ascii="Times New Roman"/>
                <w:b w:val="false"/>
                <w:i w:val="false"/>
                <w:color w:val="000000"/>
                <w:sz w:val="20"/>
              </w:rPr>
              <w:t>
Түсуші осы Қағидаларды бұзған жағдайда, Министрлік өкілі акт жасай отырып түсушіні тестілеуге кіргізбейді және (немесе) аудиториядан шығарады, түсушінің тестілеу нәтижелері жойылады. Түсуші сол тестілеуге және ағымдағы жылы тестілеуге жіберілмейді.</w:t>
            </w:r>
            <w:r>
              <w:br/>
            </w:r>
            <w:r>
              <w:rPr>
                <w:rFonts w:ascii="Times New Roman"/>
                <w:b w:val="false"/>
                <w:i w:val="false"/>
                <w:color w:val="000000"/>
                <w:sz w:val="20"/>
              </w:rPr>
              <w:t>
Мен жадынамамен таныстым және наразылық білдірмеймін.</w:t>
            </w:r>
            <w:r>
              <w:br/>
            </w:r>
            <w:r>
              <w:rPr>
                <w:rFonts w:ascii="Times New Roman"/>
                <w:b w:val="false"/>
                <w:i w:val="false"/>
                <w:color w:val="000000"/>
                <w:sz w:val="20"/>
              </w:rPr>
              <w:t>
Рұқсаттамадағы мәліметтердің дұрыстығын растаймын.</w:t>
            </w:r>
            <w:r>
              <w:br/>
            </w:r>
            <w:r>
              <w:rPr>
                <w:rFonts w:ascii="Times New Roman"/>
                <w:b w:val="false"/>
                <w:i w:val="false"/>
                <w:color w:val="000000"/>
                <w:sz w:val="20"/>
              </w:rPr>
              <w:t>
Түсушінің қолы _____________________________________</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7-қосымша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7-қосымшаның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05" w:id="102"/>
    <w:p>
      <w:pPr>
        <w:spacing w:after="0"/>
        <w:ind w:left="0"/>
        <w:jc w:val="left"/>
      </w:pPr>
      <w:r>
        <w:rPr>
          <w:rFonts w:ascii="Times New Roman"/>
          <w:b/>
          <w:i w:val="false"/>
          <w:color w:val="000000"/>
        </w:rPr>
        <w:t xml:space="preserve"> Тестілеуге кіргізу барысында бөгде тұлғаның анықталуы туралы Акт</w:t>
      </w:r>
    </w:p>
    <w:bookmarkEnd w:id="102"/>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(Ұлттық бірыңғай тестілеу өткізу пункті (бұадын әрі - ҰБТӨП)/Базалық жоғары оқу орны (бұдан әрі - ЖОО) атауы және коды)</w:t>
      </w:r>
    </w:p>
    <w:p>
      <w:pPr>
        <w:spacing w:after="0"/>
        <w:ind w:left="0"/>
        <w:jc w:val="both"/>
      </w:pPr>
      <w:r>
        <w:rPr>
          <w:rFonts w:ascii="Times New Roman"/>
          <w:b w:val="false"/>
          <w:i w:val="false"/>
          <w:color w:val="000000"/>
          <w:sz w:val="28"/>
        </w:rPr>
        <w:t>
      Күні "_____"_____________20_____жыл. Уақыт ____________ сағат _______________ минут.</w:t>
      </w:r>
    </w:p>
    <w:p>
      <w:pPr>
        <w:spacing w:after="0"/>
        <w:ind w:left="0"/>
        <w:jc w:val="both"/>
      </w:pPr>
      <w:r>
        <w:rPr>
          <w:rFonts w:ascii="Times New Roman"/>
          <w:b w:val="false"/>
          <w:i w:val="false"/>
          <w:color w:val="000000"/>
          <w:sz w:val="28"/>
        </w:rPr>
        <w:t>
      Министірлік өкілі_________________________________________________________________</w:t>
      </w:r>
    </w:p>
    <w:p>
      <w:pPr>
        <w:spacing w:after="0"/>
        <w:ind w:left="0"/>
        <w:jc w:val="both"/>
      </w:pPr>
      <w:r>
        <w:rPr>
          <w:rFonts w:ascii="Times New Roman"/>
          <w:b w:val="false"/>
          <w:i w:val="false"/>
          <w:color w:val="000000"/>
          <w:sz w:val="28"/>
        </w:rPr>
        <w:t>
      (Т.А.Ә.(болған жағдайда))</w:t>
      </w:r>
    </w:p>
    <w:p>
      <w:pPr>
        <w:spacing w:after="0"/>
        <w:ind w:left="0"/>
        <w:jc w:val="both"/>
      </w:pPr>
      <w:r>
        <w:rPr>
          <w:rFonts w:ascii="Times New Roman"/>
          <w:b w:val="false"/>
          <w:i w:val="false"/>
          <w:color w:val="000000"/>
          <w:sz w:val="28"/>
        </w:rPr>
        <w:t>
      Мемлекеттік комиссия мүшесі 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ҰБТӨП/Базалық ЖОО ғимаратына/тестілеуді тапсыру үшін</w:t>
      </w:r>
    </w:p>
    <w:p>
      <w:pPr>
        <w:spacing w:after="0"/>
        <w:ind w:left="0"/>
        <w:jc w:val="both"/>
      </w:pPr>
      <w:r>
        <w:rPr>
          <w:rFonts w:ascii="Times New Roman"/>
          <w:b w:val="false"/>
          <w:i w:val="false"/>
          <w:color w:val="000000"/>
          <w:sz w:val="28"/>
        </w:rPr>
        <w:t>
      ______________________________________________ азаматтың орнына бөгде тұлғаның кіру</w:t>
      </w:r>
    </w:p>
    <w:p>
      <w:pPr>
        <w:spacing w:after="0"/>
        <w:ind w:left="0"/>
        <w:jc w:val="both"/>
      </w:pPr>
      <w:r>
        <w:rPr>
          <w:rFonts w:ascii="Times New Roman"/>
          <w:b w:val="false"/>
          <w:i w:val="false"/>
          <w:color w:val="000000"/>
          <w:sz w:val="28"/>
        </w:rPr>
        <w:t>
      (Т.А.Ә. (болған жағдайда) және тестіленушінің жеке коды (бұдан әрі - ТЖК)</w:t>
      </w:r>
    </w:p>
    <w:p>
      <w:pPr>
        <w:spacing w:after="0"/>
        <w:ind w:left="0"/>
        <w:jc w:val="both"/>
      </w:pPr>
      <w:r>
        <w:rPr>
          <w:rFonts w:ascii="Times New Roman"/>
          <w:b w:val="false"/>
          <w:i w:val="false"/>
          <w:color w:val="000000"/>
          <w:sz w:val="28"/>
        </w:rPr>
        <w:t>
      фактісі анықталды ________________________________________________________________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Аталған факті ескере отырып шешім қабылдады:</w:t>
      </w:r>
    </w:p>
    <w:p>
      <w:pPr>
        <w:spacing w:after="0"/>
        <w:ind w:left="0"/>
        <w:jc w:val="both"/>
      </w:pPr>
      <w:r>
        <w:rPr>
          <w:rFonts w:ascii="Times New Roman"/>
          <w:b w:val="false"/>
          <w:i w:val="false"/>
          <w:color w:val="000000"/>
          <w:sz w:val="28"/>
        </w:rPr>
        <w:t>
      Түсушіні/түсушінің _______________________________________________________________</w:t>
      </w:r>
    </w:p>
    <w:p>
      <w:pPr>
        <w:spacing w:after="0"/>
        <w:ind w:left="0"/>
        <w:jc w:val="both"/>
      </w:pPr>
      <w:r>
        <w:rPr>
          <w:rFonts w:ascii="Times New Roman"/>
          <w:b w:val="false"/>
          <w:i w:val="false"/>
          <w:color w:val="000000"/>
          <w:sz w:val="28"/>
        </w:rPr>
        <w:t>
      (Т.А.Ә (болған жағдайда) және ТЖК)</w:t>
      </w:r>
    </w:p>
    <w:p>
      <w:pPr>
        <w:spacing w:after="0"/>
        <w:ind w:left="0"/>
        <w:jc w:val="both"/>
      </w:pPr>
      <w:r>
        <w:rPr>
          <w:rFonts w:ascii="Times New Roman"/>
          <w:b w:val="false"/>
          <w:i w:val="false"/>
          <w:color w:val="000000"/>
          <w:sz w:val="28"/>
        </w:rPr>
        <w:t>
      ҰБТӨП/Базалық ЖОО ғимаратына тест тапсыру үшін кіргізбеуге Т.А.Ә. (болған жағдайда) __________________________________________________, ТЖК ________________________</w:t>
      </w:r>
    </w:p>
    <w:p>
      <w:pPr>
        <w:spacing w:after="0"/>
        <w:ind w:left="0"/>
        <w:jc w:val="both"/>
      </w:pPr>
      <w:r>
        <w:rPr>
          <w:rFonts w:ascii="Times New Roman"/>
          <w:b w:val="false"/>
          <w:i w:val="false"/>
          <w:color w:val="000000"/>
          <w:sz w:val="28"/>
        </w:rPr>
        <w:t>
      Актімен танысты: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(Министірлік өкілінің Т.А.Ә. (болған жағдайда) және қолы)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(аудитория кезекшісінің Т.А.Ә. (болған жағдайда) және қолы)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(Мемлекеттік комиссия төрағасының Т.А.Ә. (болған жағдайда) және қолы)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(түсуші-бөгде тұлғаның Т.А.Ә. (болған жағдайда) және қолы)</w:t>
      </w:r>
    </w:p>
    <w:p>
      <w:pPr>
        <w:spacing w:after="0"/>
        <w:ind w:left="0"/>
        <w:jc w:val="both"/>
      </w:pPr>
      <w:r>
        <w:rPr>
          <w:rFonts w:ascii="Times New Roman"/>
          <w:b w:val="false"/>
          <w:i w:val="false"/>
          <w:color w:val="000000"/>
          <w:sz w:val="28"/>
        </w:rPr>
        <w:t>
      М.О</w:t>
      </w:r>
    </w:p>
    <w:p>
      <w:pPr>
        <w:spacing w:after="0"/>
        <w:ind w:left="0"/>
        <w:jc w:val="both"/>
      </w:pPr>
      <w:r>
        <w:rPr>
          <w:rFonts w:ascii="Times New Roman"/>
          <w:b w:val="false"/>
          <w:i w:val="false"/>
          <w:color w:val="000000"/>
          <w:sz w:val="28"/>
        </w:rPr>
        <w:t>
      ҰБТӨП/ Базалық ЖОО</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8-қосымша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8-қосымшаның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p>
      <w:pPr>
        <w:spacing w:after="0"/>
        <w:ind w:left="0"/>
        <w:jc w:val="both"/>
      </w:pPr>
      <w:r>
        <w:rPr>
          <w:rFonts w:ascii="Times New Roman"/>
          <w:b w:val="false"/>
          <w:i w:val="false"/>
          <w:color w:val="000000"/>
          <w:sz w:val="28"/>
        </w:rPr>
        <w:t>
      Аудитория кезекшісіне бердім</w:t>
      </w:r>
    </w:p>
    <w:p>
      <w:pPr>
        <w:spacing w:after="0"/>
        <w:ind w:left="0"/>
        <w:jc w:val="both"/>
      </w:pPr>
      <w:r>
        <w:rPr>
          <w:rFonts w:ascii="Times New Roman"/>
          <w:b w:val="false"/>
          <w:i w:val="false"/>
          <w:color w:val="000000"/>
          <w:sz w:val="28"/>
        </w:rPr>
        <w:t>
      Министрлік өкілдері тобының жетекшісі/</w:t>
      </w:r>
    </w:p>
    <w:p>
      <w:pPr>
        <w:spacing w:after="0"/>
        <w:ind w:left="0"/>
        <w:jc w:val="both"/>
      </w:pPr>
      <w:r>
        <w:rPr>
          <w:rFonts w:ascii="Times New Roman"/>
          <w:b w:val="false"/>
          <w:i w:val="false"/>
          <w:color w:val="000000"/>
          <w:sz w:val="28"/>
        </w:rPr>
        <w:t>
      Министрлік өкілі ______________________________________________________ __________</w:t>
      </w:r>
    </w:p>
    <w:p>
      <w:pPr>
        <w:spacing w:after="0"/>
        <w:ind w:left="0"/>
        <w:jc w:val="both"/>
      </w:pPr>
      <w:r>
        <w:rPr>
          <w:rFonts w:ascii="Times New Roman"/>
          <w:b w:val="false"/>
          <w:i w:val="false"/>
          <w:color w:val="000000"/>
          <w:sz w:val="28"/>
        </w:rPr>
        <w:t>
      (Т.А.Ә., бар болған жағдайда)                                          (қолы)</w:t>
      </w:r>
    </w:p>
    <w:p>
      <w:pPr>
        <w:spacing w:after="0"/>
        <w:ind w:left="0"/>
        <w:jc w:val="left"/>
      </w:pPr>
      <w:r>
        <w:rPr>
          <w:rFonts w:ascii="Times New Roman"/>
          <w:b/>
          <w:i w:val="false"/>
          <w:color w:val="000000"/>
        </w:rPr>
        <w:t xml:space="preserve"> Отырғызу парағы</w:t>
      </w:r>
    </w:p>
    <w:p>
      <w:pPr>
        <w:spacing w:after="0"/>
        <w:ind w:left="0"/>
        <w:jc w:val="both"/>
      </w:pPr>
      <w:r>
        <w:rPr>
          <w:rFonts w:ascii="Times New Roman"/>
          <w:b w:val="false"/>
          <w:i w:val="false"/>
          <w:color w:val="000000"/>
          <w:sz w:val="28"/>
        </w:rPr>
        <w:t>
      Ұлттық бірыңғай тестілеу өткізу пункті______________________________________________</w:t>
      </w:r>
    </w:p>
    <w:p>
      <w:pPr>
        <w:spacing w:after="0"/>
        <w:ind w:left="0"/>
        <w:jc w:val="both"/>
      </w:pPr>
      <w:r>
        <w:rPr>
          <w:rFonts w:ascii="Times New Roman"/>
          <w:b w:val="false"/>
          <w:i w:val="false"/>
          <w:color w:val="000000"/>
          <w:sz w:val="28"/>
        </w:rPr>
        <w:t>
      (коды)                                    (атауы)</w:t>
      </w:r>
    </w:p>
    <w:p>
      <w:pPr>
        <w:spacing w:after="0"/>
        <w:ind w:left="0"/>
        <w:jc w:val="left"/>
      </w:pPr>
      <w:r>
        <w:rPr>
          <w:rFonts w:ascii="Times New Roman"/>
          <w:b/>
          <w:i w:val="false"/>
          <w:color w:val="000000"/>
        </w:rPr>
        <w:t xml:space="preserve"> Аудитория № ______</w:t>
      </w:r>
    </w:p>
    <w:p>
      <w:pPr>
        <w:spacing w:after="0"/>
        <w:ind w:left="0"/>
        <w:jc w:val="both"/>
      </w:pPr>
      <w:r>
        <w:rPr>
          <w:rFonts w:ascii="Times New Roman"/>
          <w:b w:val="false"/>
          <w:i w:val="false"/>
          <w:color w:val="000000"/>
          <w:sz w:val="28"/>
        </w:rPr>
        <w:t>
       Тестілеудің басталуы: ________ сағат _______ минут</w:t>
      </w:r>
    </w:p>
    <w:p>
      <w:pPr>
        <w:spacing w:after="0"/>
        <w:ind w:left="0"/>
        <w:jc w:val="both"/>
      </w:pPr>
      <w:r>
        <w:rPr>
          <w:rFonts w:ascii="Times New Roman"/>
          <w:b w:val="false"/>
          <w:i w:val="false"/>
          <w:color w:val="000000"/>
          <w:sz w:val="28"/>
        </w:rPr>
        <w:t>
      Тестілеу тапсыру тілі: _____________ Тестілеудің аяқталуы: ________ сағат _______ минут</w:t>
      </w:r>
    </w:p>
    <w:p>
      <w:pPr>
        <w:spacing w:after="0"/>
        <w:ind w:left="0"/>
        <w:jc w:val="both"/>
      </w:pPr>
      <w:r>
        <w:rPr>
          <w:rFonts w:ascii="Times New Roman"/>
          <w:b w:val="false"/>
          <w:i w:val="false"/>
          <w:color w:val="000000"/>
          <w:sz w:val="28"/>
        </w:rPr>
        <w:t>
      Лек нөмірі ____            Ғимарат_______            Мерзімі: _____________________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41"/>
        <w:gridCol w:w="3540"/>
        <w:gridCol w:w="551"/>
        <w:gridCol w:w="551"/>
        <w:gridCol w:w="551"/>
        <w:gridCol w:w="2623"/>
        <w:gridCol w:w="897"/>
        <w:gridCol w:w="897"/>
        <w:gridCol w:w="897"/>
        <w:gridCol w:w="552"/>
      </w:tblGrid>
      <w:tr>
        <w:trPr>
          <w:trHeight w:val="30" w:hRule="atLeast"/>
        </w:trPr>
        <w:tc>
          <w:tcPr>
            <w:tcW w:w="124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54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w:t>
            </w:r>
          </w:p>
        </w:tc>
        <w:tc>
          <w:tcPr>
            <w:tcW w:w="5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ТЖК</w:t>
            </w:r>
          </w:p>
        </w:tc>
        <w:tc>
          <w:tcPr>
            <w:tcW w:w="5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ЖСН</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Тестілеуге дейін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Тестілеуден кейін</w:t>
            </w:r>
          </w:p>
        </w:tc>
        <w:tc>
          <w:tcPr>
            <w:tcW w:w="55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Орын№</w:t>
            </w:r>
          </w:p>
        </w:tc>
        <w:tc>
          <w:tcPr>
            <w:tcW w:w="2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Аудиторияда тәртіп сақтау ережесімен танысқандығы туралы белгі</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қолы</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Нұсқа нөмірі</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қолы</w:t>
            </w:r>
          </w:p>
        </w:tc>
        <w:tc>
          <w:tcPr>
            <w:tcW w:w="0" w:type="auto"/>
            <w:vMerge/>
            <w:tcBorders>
              <w:top w:val="nil"/>
              <w:left w:val="single" w:color="cfcfcf" w:sz="5"/>
              <w:bottom w:val="single" w:color="cfcfcf" w:sz="5"/>
              <w:right w:val="single" w:color="cfcfcf" w:sz="5"/>
            </w:tcBorders>
          </w:tcP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5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5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Барлық тестіленушілердің саны: ________</w:t>
      </w:r>
    </w:p>
    <w:p>
      <w:pPr>
        <w:spacing w:after="0"/>
        <w:ind w:left="0"/>
        <w:jc w:val="both"/>
      </w:pPr>
      <w:r>
        <w:rPr>
          <w:rFonts w:ascii="Times New Roman"/>
          <w:b w:val="false"/>
          <w:i w:val="false"/>
          <w:color w:val="000000"/>
          <w:sz w:val="28"/>
        </w:rPr>
        <w:t>
      "Ескерту" бағаны "Келмеді" мәнін қабылдайды.</w:t>
      </w:r>
    </w:p>
    <w:p>
      <w:pPr>
        <w:spacing w:after="0"/>
        <w:ind w:left="0"/>
        <w:jc w:val="both"/>
      </w:pPr>
      <w:r>
        <w:rPr>
          <w:rFonts w:ascii="Times New Roman"/>
          <w:b w:val="false"/>
          <w:i w:val="false"/>
          <w:color w:val="000000"/>
          <w:sz w:val="28"/>
        </w:rPr>
        <w:t xml:space="preserve">
      "Аудиторияда тәртіп сақтау ережесімен танысқандығы туралы белгі" бағаны "Таныстым" мәнін қабылдайды. </w:t>
      </w:r>
    </w:p>
    <w:p>
      <w:pPr>
        <w:spacing w:after="0"/>
        <w:ind w:left="0"/>
        <w:jc w:val="both"/>
      </w:pPr>
      <w:r>
        <w:rPr>
          <w:rFonts w:ascii="Times New Roman"/>
          <w:b w:val="false"/>
          <w:i w:val="false"/>
          <w:color w:val="000000"/>
          <w:sz w:val="28"/>
        </w:rPr>
        <w:t>
      Тестіленушілерді өз орындарына отырғызуға, тестілеу материалдарын дұрыс таратуға және тестіленушінің аудиторияда тәртіп сақтауына жауап беремін.</w:t>
      </w:r>
    </w:p>
    <w:p>
      <w:pPr>
        <w:spacing w:after="0"/>
        <w:ind w:left="0"/>
        <w:jc w:val="both"/>
      </w:pPr>
      <w:r>
        <w:rPr>
          <w:rFonts w:ascii="Times New Roman"/>
          <w:b w:val="false"/>
          <w:i w:val="false"/>
          <w:color w:val="000000"/>
          <w:sz w:val="28"/>
        </w:rPr>
        <w:t>
      Аудитория кезекшісі ________________________________________ _____________________</w:t>
      </w:r>
    </w:p>
    <w:p>
      <w:pPr>
        <w:spacing w:after="0"/>
        <w:ind w:left="0"/>
        <w:jc w:val="both"/>
      </w:pPr>
      <w:r>
        <w:rPr>
          <w:rFonts w:ascii="Times New Roman"/>
          <w:b w:val="false"/>
          <w:i w:val="false"/>
          <w:color w:val="000000"/>
          <w:sz w:val="28"/>
        </w:rPr>
        <w:t>
      (Т.А.Ә., бар болған жағдайда)                  (қолы)</w:t>
      </w:r>
    </w:p>
    <w:p>
      <w:pPr>
        <w:spacing w:after="0"/>
        <w:ind w:left="0"/>
        <w:jc w:val="both"/>
      </w:pPr>
      <w:r>
        <w:rPr>
          <w:rFonts w:ascii="Times New Roman"/>
          <w:b w:val="false"/>
          <w:i w:val="false"/>
          <w:color w:val="000000"/>
          <w:sz w:val="28"/>
        </w:rPr>
        <w:t>
      ________________________________________ _____________________</w:t>
      </w:r>
    </w:p>
    <w:p>
      <w:pPr>
        <w:spacing w:after="0"/>
        <w:ind w:left="0"/>
        <w:jc w:val="both"/>
      </w:pPr>
      <w:r>
        <w:rPr>
          <w:rFonts w:ascii="Times New Roman"/>
          <w:b w:val="false"/>
          <w:i w:val="false"/>
          <w:color w:val="000000"/>
          <w:sz w:val="28"/>
        </w:rPr>
        <w:t>
      (Т.А.Ә., бар болған жағдайда)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8-1-қосымша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8-1-қосымшамен толықтырылды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p>
      <w:pPr>
        <w:spacing w:after="0"/>
        <w:ind w:left="0"/>
        <w:jc w:val="both"/>
      </w:pPr>
      <w:r>
        <w:rPr>
          <w:rFonts w:ascii="Times New Roman"/>
          <w:b w:val="false"/>
          <w:i w:val="false"/>
          <w:color w:val="000000"/>
          <w:sz w:val="28"/>
        </w:rPr>
        <w:t>
      Министрлік өкілі ___________________________________________________________</w:t>
      </w:r>
    </w:p>
    <w:p>
      <w:pPr>
        <w:spacing w:after="0"/>
        <w:ind w:left="0"/>
        <w:jc w:val="both"/>
      </w:pPr>
      <w:r>
        <w:rPr>
          <w:rFonts w:ascii="Times New Roman"/>
          <w:b w:val="false"/>
          <w:i w:val="false"/>
          <w:color w:val="000000"/>
          <w:sz w:val="28"/>
        </w:rPr>
        <w:t>
      _____________________________________ (Т.А.Ә., бар болған жағдайда)      (қолы)</w:t>
      </w:r>
    </w:p>
    <w:p>
      <w:pPr>
        <w:spacing w:after="0"/>
        <w:ind w:left="0"/>
        <w:jc w:val="both"/>
      </w:pPr>
      <w:r>
        <w:rPr>
          <w:rFonts w:ascii="Times New Roman"/>
          <w:b w:val="false"/>
          <w:i w:val="false"/>
          <w:color w:val="000000"/>
          <w:sz w:val="28"/>
        </w:rPr>
        <w:t>
      Отырғызу парағы (электронды формат)</w:t>
      </w:r>
    </w:p>
    <w:p>
      <w:pPr>
        <w:spacing w:after="0"/>
        <w:ind w:left="0"/>
        <w:jc w:val="both"/>
      </w:pPr>
      <w:r>
        <w:rPr>
          <w:rFonts w:ascii="Times New Roman"/>
          <w:b w:val="false"/>
          <w:i w:val="false"/>
          <w:color w:val="000000"/>
          <w:sz w:val="28"/>
        </w:rPr>
        <w:t xml:space="preserve">
      Ұлттық бірыңғай тестілеу өткізу </w:t>
      </w:r>
    </w:p>
    <w:p>
      <w:pPr>
        <w:spacing w:after="0"/>
        <w:ind w:left="0"/>
        <w:jc w:val="both"/>
      </w:pPr>
      <w:r>
        <w:rPr>
          <w:rFonts w:ascii="Times New Roman"/>
          <w:b w:val="false"/>
          <w:i w:val="false"/>
          <w:color w:val="000000"/>
          <w:sz w:val="28"/>
        </w:rPr>
        <w:t>
      пункті____________________________________________________________________</w:t>
      </w:r>
    </w:p>
    <w:p>
      <w:pPr>
        <w:spacing w:after="0"/>
        <w:ind w:left="0"/>
        <w:jc w:val="both"/>
      </w:pPr>
      <w:r>
        <w:rPr>
          <w:rFonts w:ascii="Times New Roman"/>
          <w:b w:val="false"/>
          <w:i w:val="false"/>
          <w:color w:val="000000"/>
          <w:sz w:val="28"/>
        </w:rPr>
        <w:t xml:space="preserve">
      (коды)                              (атауы) </w:t>
      </w:r>
    </w:p>
    <w:p>
      <w:pPr>
        <w:spacing w:after="0"/>
        <w:ind w:left="0"/>
        <w:jc w:val="both"/>
      </w:pPr>
      <w:r>
        <w:rPr>
          <w:rFonts w:ascii="Times New Roman"/>
          <w:b w:val="false"/>
          <w:i w:val="false"/>
          <w:color w:val="000000"/>
          <w:sz w:val="28"/>
        </w:rPr>
        <w:t xml:space="preserve">
      Аудитория № ______ </w:t>
      </w:r>
    </w:p>
    <w:p>
      <w:pPr>
        <w:spacing w:after="0"/>
        <w:ind w:left="0"/>
        <w:jc w:val="both"/>
      </w:pPr>
      <w:r>
        <w:rPr>
          <w:rFonts w:ascii="Times New Roman"/>
          <w:b w:val="false"/>
          <w:i w:val="false"/>
          <w:color w:val="000000"/>
          <w:sz w:val="28"/>
        </w:rPr>
        <w:t xml:space="preserve">
      Тестілеудің басталуы: ________ сағат _______ минут </w:t>
      </w:r>
    </w:p>
    <w:p>
      <w:pPr>
        <w:spacing w:after="0"/>
        <w:ind w:left="0"/>
        <w:jc w:val="both"/>
      </w:pPr>
      <w:r>
        <w:rPr>
          <w:rFonts w:ascii="Times New Roman"/>
          <w:b w:val="false"/>
          <w:i w:val="false"/>
          <w:color w:val="000000"/>
          <w:sz w:val="28"/>
        </w:rPr>
        <w:t xml:space="preserve">
      Тестілеудің аяқталуы: ________ сағат _______ минут </w:t>
      </w:r>
    </w:p>
    <w:p>
      <w:pPr>
        <w:spacing w:after="0"/>
        <w:ind w:left="0"/>
        <w:jc w:val="both"/>
      </w:pPr>
      <w:r>
        <w:rPr>
          <w:rFonts w:ascii="Times New Roman"/>
          <w:b w:val="false"/>
          <w:i w:val="false"/>
          <w:color w:val="000000"/>
          <w:sz w:val="28"/>
        </w:rPr>
        <w:t>
      Лек нөмірі ____                              Мерзімі: _____________________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97"/>
        <w:gridCol w:w="3699"/>
        <w:gridCol w:w="576"/>
        <w:gridCol w:w="576"/>
        <w:gridCol w:w="1896"/>
        <w:gridCol w:w="2742"/>
        <w:gridCol w:w="937"/>
        <w:gridCol w:w="577"/>
      </w:tblGrid>
      <w:tr>
        <w:trPr>
          <w:trHeight w:val="30" w:hRule="atLeast"/>
        </w:trPr>
        <w:tc>
          <w:tcPr>
            <w:tcW w:w="129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69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w:t>
            </w:r>
          </w:p>
        </w:tc>
        <w:tc>
          <w:tcPr>
            <w:tcW w:w="5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ТЖК</w:t>
            </w:r>
          </w:p>
        </w:tc>
        <w:tc>
          <w:tcPr>
            <w:tcW w:w="5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ЖСН</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Тестілеуге дейін</w:t>
            </w:r>
          </w:p>
        </w:tc>
        <w:tc>
          <w:tcPr>
            <w:tcW w:w="57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Орын (компьютер)№</w:t>
            </w:r>
          </w:p>
        </w:tc>
        <w:tc>
          <w:tcPr>
            <w:tcW w:w="27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Аудиторияда тәртіп сақтау ережесімен танысқандығы туралы белгі</w:t>
            </w:r>
          </w:p>
        </w:tc>
        <w:tc>
          <w:tcPr>
            <w:tcW w:w="9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қолы</w:t>
            </w:r>
          </w:p>
        </w:tc>
        <w:tc>
          <w:tcPr>
            <w:tcW w:w="0" w:type="auto"/>
            <w:vMerge/>
            <w:tcBorders>
              <w:top w:val="nil"/>
              <w:left w:val="single" w:color="cfcfcf" w:sz="5"/>
              <w:bottom w:val="single" w:color="cfcfcf" w:sz="5"/>
              <w:right w:val="single" w:color="cfcfcf" w:sz="5"/>
            </w:tcBorders>
          </w:tcPr>
          <w:p/>
        </w:tc>
      </w:tr>
      <w:tr>
        <w:trPr>
          <w:trHeight w:val="30" w:hRule="atLeast"/>
        </w:trPr>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6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6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Барлық тестіленушілердің саны: ________</w:t>
      </w:r>
    </w:p>
    <w:p>
      <w:pPr>
        <w:spacing w:after="0"/>
        <w:ind w:left="0"/>
        <w:jc w:val="both"/>
      </w:pPr>
      <w:r>
        <w:rPr>
          <w:rFonts w:ascii="Times New Roman"/>
          <w:b w:val="false"/>
          <w:i w:val="false"/>
          <w:color w:val="000000"/>
          <w:sz w:val="28"/>
        </w:rPr>
        <w:t>
      "Ескерту" бағаны "Келмеді" мәнін қабылдайды.</w:t>
      </w:r>
    </w:p>
    <w:p>
      <w:pPr>
        <w:spacing w:after="0"/>
        <w:ind w:left="0"/>
        <w:jc w:val="both"/>
      </w:pPr>
      <w:r>
        <w:rPr>
          <w:rFonts w:ascii="Times New Roman"/>
          <w:b w:val="false"/>
          <w:i w:val="false"/>
          <w:color w:val="000000"/>
          <w:sz w:val="28"/>
        </w:rPr>
        <w:t>
      "Аудиторияда тәртіп сақтау ережесімен танысқандығы туралы белгі" бағаны "Таныстым" мәнін қабылдайды.</w:t>
      </w:r>
    </w:p>
    <w:p>
      <w:pPr>
        <w:spacing w:after="0"/>
        <w:ind w:left="0"/>
        <w:jc w:val="both"/>
      </w:pPr>
      <w:r>
        <w:rPr>
          <w:rFonts w:ascii="Times New Roman"/>
          <w:b w:val="false"/>
          <w:i w:val="false"/>
          <w:color w:val="000000"/>
          <w:sz w:val="28"/>
        </w:rPr>
        <w:t>
      Тестіленушілерді өз орындарына отырғызуға, тестілеу материалдарын дұрыс таратуға және тестіленушінің аудиторияда тәртіп сақтауына жауап беремін.</w:t>
      </w:r>
    </w:p>
    <w:p>
      <w:pPr>
        <w:spacing w:after="0"/>
        <w:ind w:left="0"/>
        <w:jc w:val="both"/>
      </w:pPr>
      <w:r>
        <w:rPr>
          <w:rFonts w:ascii="Times New Roman"/>
          <w:b w:val="false"/>
          <w:i w:val="false"/>
          <w:color w:val="000000"/>
          <w:sz w:val="28"/>
        </w:rPr>
        <w:t>
      Аудитория кезекшісі ________________________________________________________</w:t>
      </w:r>
    </w:p>
    <w:p>
      <w:pPr>
        <w:spacing w:after="0"/>
        <w:ind w:left="0"/>
        <w:jc w:val="both"/>
      </w:pPr>
      <w:r>
        <w:rPr>
          <w:rFonts w:ascii="Times New Roman"/>
          <w:b w:val="false"/>
          <w:i w:val="false"/>
          <w:color w:val="000000"/>
          <w:sz w:val="28"/>
        </w:rPr>
        <w:t xml:space="preserve">
      ____________________________________ (Т.А.Ә., бар болған жағдайда)            (қолы) </w:t>
      </w:r>
    </w:p>
    <w:p>
      <w:pPr>
        <w:spacing w:after="0"/>
        <w:ind w:left="0"/>
        <w:jc w:val="both"/>
      </w:pPr>
      <w:r>
        <w:rPr>
          <w:rFonts w:ascii="Times New Roman"/>
          <w:b w:val="false"/>
          <w:i w:val="false"/>
          <w:color w:val="000000"/>
          <w:sz w:val="28"/>
        </w:rPr>
        <w:t xml:space="preserve">
      __________________________________________________ </w:t>
      </w:r>
    </w:p>
    <w:p>
      <w:pPr>
        <w:spacing w:after="0"/>
        <w:ind w:left="0"/>
        <w:jc w:val="both"/>
      </w:pPr>
      <w:r>
        <w:rPr>
          <w:rFonts w:ascii="Times New Roman"/>
          <w:b w:val="false"/>
          <w:i w:val="false"/>
          <w:color w:val="000000"/>
          <w:sz w:val="28"/>
        </w:rPr>
        <w:t>
      ____________________________________ (Т.А.Ә., бар болған жағдайда)            (қолы)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9-қосымша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9-қосымшаның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08" w:id="103"/>
    <w:p>
      <w:pPr>
        <w:spacing w:after="0"/>
        <w:ind w:left="0"/>
        <w:jc w:val="left"/>
      </w:pPr>
      <w:r>
        <w:rPr>
          <w:rFonts w:ascii="Times New Roman"/>
          <w:b/>
          <w:i w:val="false"/>
          <w:color w:val="000000"/>
        </w:rPr>
        <w:t xml:space="preserve"> Тестілеу материалдарын ашу туралы акт</w:t>
      </w:r>
    </w:p>
    <w:bookmarkEnd w:id="103"/>
    <w:p>
      <w:pPr>
        <w:spacing w:after="0"/>
        <w:ind w:left="0"/>
        <w:jc w:val="both"/>
      </w:pPr>
      <w:r>
        <w:rPr>
          <w:rFonts w:ascii="Times New Roman"/>
          <w:b w:val="false"/>
          <w:i w:val="false"/>
          <w:color w:val="000000"/>
          <w:sz w:val="28"/>
        </w:rPr>
        <w:t>
      Ұлттық бірыңғай тестілеу өткізу пункті/ Базалық жоғары оқу орны _______________________</w:t>
      </w:r>
    </w:p>
    <w:p>
      <w:pPr>
        <w:spacing w:after="0"/>
        <w:ind w:left="0"/>
        <w:jc w:val="both"/>
      </w:pPr>
      <w:r>
        <w:rPr>
          <w:rFonts w:ascii="Times New Roman"/>
          <w:b w:val="false"/>
          <w:i w:val="false"/>
          <w:color w:val="000000"/>
          <w:sz w:val="28"/>
        </w:rPr>
        <w:t>
      (код) (атауы)</w:t>
      </w:r>
    </w:p>
    <w:p>
      <w:pPr>
        <w:spacing w:after="0"/>
        <w:ind w:left="0"/>
        <w:jc w:val="both"/>
      </w:pPr>
      <w:r>
        <w:rPr>
          <w:rFonts w:ascii="Times New Roman"/>
          <w:b w:val="false"/>
          <w:i w:val="false"/>
          <w:color w:val="000000"/>
          <w:sz w:val="28"/>
        </w:rPr>
        <w:t>
      Лек _________________ Аудитория № ______________</w:t>
      </w:r>
    </w:p>
    <w:p>
      <w:pPr>
        <w:spacing w:after="0"/>
        <w:ind w:left="0"/>
        <w:jc w:val="both"/>
      </w:pPr>
      <w:r>
        <w:rPr>
          <w:rFonts w:ascii="Times New Roman"/>
          <w:b w:val="false"/>
          <w:i w:val="false"/>
          <w:color w:val="000000"/>
          <w:sz w:val="28"/>
        </w:rPr>
        <w:t>
      Мерзімі______________ Уақыт ____ cағат ____ минут</w:t>
      </w:r>
    </w:p>
    <w:p>
      <w:pPr>
        <w:spacing w:after="0"/>
        <w:ind w:left="0"/>
        <w:jc w:val="both"/>
      </w:pPr>
      <w:r>
        <w:rPr>
          <w:rFonts w:ascii="Times New Roman"/>
          <w:b w:val="false"/>
          <w:i w:val="false"/>
          <w:color w:val="000000"/>
          <w:sz w:val="28"/>
        </w:rPr>
        <w:t>
      Біз, төменде қол қоюшылар, тестілеу материалдары салынған қорапты аштық, тестілеу</w:t>
      </w:r>
    </w:p>
    <w:p>
      <w:pPr>
        <w:spacing w:after="0"/>
        <w:ind w:left="0"/>
        <w:jc w:val="both"/>
      </w:pPr>
      <w:r>
        <w:rPr>
          <w:rFonts w:ascii="Times New Roman"/>
          <w:b w:val="false"/>
          <w:i w:val="false"/>
          <w:color w:val="000000"/>
          <w:sz w:val="28"/>
        </w:rPr>
        <w:t>
      материалдарына санау жүргіздік. Санау нәтижесі төмендегі кестенің "Нақты саны" бағанында көрсетілді.</w:t>
      </w:r>
    </w:p>
    <w:p>
      <w:pPr>
        <w:spacing w:after="0"/>
        <w:ind w:left="0"/>
        <w:jc w:val="both"/>
      </w:pPr>
      <w:r>
        <w:rPr>
          <w:rFonts w:ascii="Times New Roman"/>
          <w:b w:val="false"/>
          <w:i w:val="false"/>
          <w:color w:val="000000"/>
          <w:sz w:val="28"/>
        </w:rPr>
        <w:t>
      Қолданылмаған артық кітапшалар тестілеу процесі кезінде алынады.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46"/>
        <w:gridCol w:w="6974"/>
        <w:gridCol w:w="1303"/>
        <w:gridCol w:w="941"/>
        <w:gridCol w:w="578"/>
        <w:gridCol w:w="579"/>
        <w:gridCol w:w="579"/>
      </w:tblGrid>
      <w:tr>
        <w:trPr>
          <w:trHeight w:val="30" w:hRule="atLeast"/>
        </w:trPr>
        <w:tc>
          <w:tcPr>
            <w:tcW w:w="13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Р/с</w:t>
            </w:r>
          </w:p>
        </w:tc>
        <w:tc>
          <w:tcPr>
            <w:tcW w:w="6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Материалдар атауы</w:t>
            </w:r>
          </w:p>
        </w:tc>
        <w:tc>
          <w:tcPr>
            <w:tcW w:w="13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Жоспар бойынша саны</w:t>
            </w:r>
          </w:p>
        </w:tc>
        <w:tc>
          <w:tcPr>
            <w:tcW w:w="9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Нақты саны</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Таратылды</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Қалдығы</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w:t>
            </w:r>
          </w:p>
        </w:tc>
      </w:tr>
      <w:tr>
        <w:trPr>
          <w:trHeight w:val="30" w:hRule="atLeast"/>
        </w:trPr>
        <w:tc>
          <w:tcPr>
            <w:tcW w:w="13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6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парақтары</w:t>
            </w:r>
          </w:p>
        </w:tc>
        <w:tc>
          <w:tcPr>
            <w:tcW w:w="13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6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Кітапшалар</w:t>
            </w:r>
          </w:p>
        </w:tc>
        <w:tc>
          <w:tcPr>
            <w:tcW w:w="13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6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парағының көшірмелері</w:t>
            </w:r>
          </w:p>
        </w:tc>
        <w:tc>
          <w:tcPr>
            <w:tcW w:w="13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6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парағы үшін конверт</w:t>
            </w:r>
          </w:p>
        </w:tc>
        <w:tc>
          <w:tcPr>
            <w:tcW w:w="13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6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 материалдарын ашу туралы акт</w:t>
            </w:r>
          </w:p>
        </w:tc>
        <w:tc>
          <w:tcPr>
            <w:tcW w:w="13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6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Нұсқаларды тарату парағы (қысқартылған оқыту мерзімдерін көздейтін жоғары білім кадрларын даярлаудың ұқсас бағыттары бойынша түсушілер үшін)</w:t>
            </w:r>
          </w:p>
        </w:tc>
        <w:tc>
          <w:tcPr>
            <w:tcW w:w="13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4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__________________ ________________________________________________ _____________</w:t>
      </w:r>
    </w:p>
    <w:p>
      <w:pPr>
        <w:spacing w:after="0"/>
        <w:ind w:left="0"/>
        <w:jc w:val="both"/>
      </w:pPr>
      <w:r>
        <w:rPr>
          <w:rFonts w:ascii="Times New Roman"/>
          <w:b w:val="false"/>
          <w:i w:val="false"/>
          <w:color w:val="000000"/>
          <w:sz w:val="28"/>
        </w:rPr>
        <w:t>
      (тестіленушінің жеке коды (бұдан әрі - ТЖК) (түсушінің Т.А.Ә. (бар болған жағдайда)) (қолы) ___________________ __________________________________________________ __________</w:t>
      </w:r>
    </w:p>
    <w:p>
      <w:pPr>
        <w:spacing w:after="0"/>
        <w:ind w:left="0"/>
        <w:jc w:val="both"/>
      </w:pPr>
      <w:r>
        <w:rPr>
          <w:rFonts w:ascii="Times New Roman"/>
          <w:b w:val="false"/>
          <w:i w:val="false"/>
          <w:color w:val="000000"/>
          <w:sz w:val="28"/>
        </w:rPr>
        <w:t>
      (ТЖК)                  (түсушінің Т.А.Ә. (бар болған жағдайда))                  (қолы)</w:t>
      </w:r>
    </w:p>
    <w:p>
      <w:pPr>
        <w:spacing w:after="0"/>
        <w:ind w:left="0"/>
        <w:jc w:val="both"/>
      </w:pPr>
      <w:r>
        <w:rPr>
          <w:rFonts w:ascii="Times New Roman"/>
          <w:b w:val="false"/>
          <w:i w:val="false"/>
          <w:color w:val="000000"/>
          <w:sz w:val="28"/>
        </w:rPr>
        <w:t>
      ___________________ __________________________________________________ __________</w:t>
      </w:r>
    </w:p>
    <w:p>
      <w:pPr>
        <w:spacing w:after="0"/>
        <w:ind w:left="0"/>
        <w:jc w:val="both"/>
      </w:pPr>
      <w:r>
        <w:rPr>
          <w:rFonts w:ascii="Times New Roman"/>
          <w:b w:val="false"/>
          <w:i w:val="false"/>
          <w:color w:val="000000"/>
          <w:sz w:val="28"/>
        </w:rPr>
        <w:t>
      (ТЖК)                  (түсушінің Т.А.Ә. (бар болған жағдайда))                  (қолы) _________________________________________________________________ ______________</w:t>
      </w:r>
    </w:p>
    <w:p>
      <w:pPr>
        <w:spacing w:after="0"/>
        <w:ind w:left="0"/>
        <w:jc w:val="both"/>
      </w:pPr>
      <w:r>
        <w:rPr>
          <w:rFonts w:ascii="Times New Roman"/>
          <w:b w:val="false"/>
          <w:i w:val="false"/>
          <w:color w:val="000000"/>
          <w:sz w:val="28"/>
        </w:rPr>
        <w:t>
      (Кезекшінің Т.А.Ә. (бар болған жағдайда))                  (қолы)</w:t>
      </w:r>
    </w:p>
    <w:p>
      <w:pPr>
        <w:spacing w:after="0"/>
        <w:ind w:left="0"/>
        <w:jc w:val="both"/>
      </w:pPr>
      <w:r>
        <w:rPr>
          <w:rFonts w:ascii="Times New Roman"/>
          <w:b w:val="false"/>
          <w:i w:val="false"/>
          <w:color w:val="000000"/>
          <w:sz w:val="28"/>
        </w:rPr>
        <w:t>
      _________________________________________________________________ ______________</w:t>
      </w:r>
    </w:p>
    <w:p>
      <w:pPr>
        <w:spacing w:after="0"/>
        <w:ind w:left="0"/>
        <w:jc w:val="both"/>
      </w:pPr>
      <w:r>
        <w:rPr>
          <w:rFonts w:ascii="Times New Roman"/>
          <w:b w:val="false"/>
          <w:i w:val="false"/>
          <w:color w:val="000000"/>
          <w:sz w:val="28"/>
        </w:rPr>
        <w:t>
      (Кезекшінің Т.А.Ә. (бар болған жағдайда))                  (қолы)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10-қосымша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10-қосымшаның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10" w:id="104"/>
    <w:p>
      <w:pPr>
        <w:spacing w:after="0"/>
        <w:ind w:left="0"/>
        <w:jc w:val="left"/>
      </w:pPr>
      <w:r>
        <w:rPr>
          <w:rFonts w:ascii="Times New Roman"/>
          <w:b/>
          <w:i w:val="false"/>
          <w:color w:val="000000"/>
        </w:rPr>
        <w:t xml:space="preserve"> Нұсқаларды тарату парағы</w:t>
      </w:r>
    </w:p>
    <w:bookmarkEnd w:id="104"/>
    <w:p>
      <w:pPr>
        <w:spacing w:after="0"/>
        <w:ind w:left="0"/>
        <w:jc w:val="both"/>
      </w:pPr>
      <w:r>
        <w:rPr>
          <w:rFonts w:ascii="Times New Roman"/>
          <w:b w:val="false"/>
          <w:i w:val="false"/>
          <w:color w:val="000000"/>
          <w:sz w:val="28"/>
        </w:rPr>
        <w:t>
      Ұлттық бірыңғай тестілеу өткізу пункті/Базалық жоғары оқу орны</w:t>
      </w:r>
    </w:p>
    <w:p>
      <w:pPr>
        <w:spacing w:after="0"/>
        <w:ind w:left="0"/>
        <w:jc w:val="both"/>
      </w:pPr>
      <w:r>
        <w:rPr>
          <w:rFonts w:ascii="Times New Roman"/>
          <w:b w:val="false"/>
          <w:i w:val="false"/>
          <w:color w:val="000000"/>
          <w:sz w:val="28"/>
        </w:rPr>
        <w:t>
      ______________ _____________________________________</w:t>
      </w:r>
    </w:p>
    <w:p>
      <w:pPr>
        <w:spacing w:after="0"/>
        <w:ind w:left="0"/>
        <w:jc w:val="both"/>
      </w:pPr>
      <w:r>
        <w:rPr>
          <w:rFonts w:ascii="Times New Roman"/>
          <w:b w:val="false"/>
          <w:i w:val="false"/>
          <w:color w:val="000000"/>
          <w:sz w:val="28"/>
        </w:rPr>
        <w:t>
      (коды)                              (атауы)</w:t>
      </w:r>
    </w:p>
    <w:p>
      <w:pPr>
        <w:spacing w:after="0"/>
        <w:ind w:left="0"/>
        <w:jc w:val="both"/>
      </w:pPr>
      <w:r>
        <w:rPr>
          <w:rFonts w:ascii="Times New Roman"/>
          <w:b w:val="false"/>
          <w:i w:val="false"/>
          <w:color w:val="000000"/>
          <w:sz w:val="28"/>
        </w:rPr>
        <w:t>
      Лек____</w:t>
      </w:r>
    </w:p>
    <w:p>
      <w:pPr>
        <w:spacing w:after="0"/>
        <w:ind w:left="0"/>
        <w:jc w:val="both"/>
      </w:pPr>
      <w:r>
        <w:rPr>
          <w:rFonts w:ascii="Times New Roman"/>
          <w:b w:val="false"/>
          <w:i w:val="false"/>
          <w:color w:val="000000"/>
          <w:sz w:val="28"/>
        </w:rPr>
        <w:t>
      Аудитория____</w:t>
      </w:r>
    </w:p>
    <w:p>
      <w:pPr>
        <w:spacing w:after="0"/>
        <w:ind w:left="0"/>
        <w:jc w:val="both"/>
      </w:pPr>
      <w:r>
        <w:rPr>
          <w:rFonts w:ascii="Times New Roman"/>
          <w:b w:val="false"/>
          <w:i w:val="false"/>
          <w:color w:val="000000"/>
          <w:sz w:val="28"/>
        </w:rPr>
        <w:t>
      Тестілеу күні______________</w:t>
      </w:r>
    </w:p>
    <w:p>
      <w:pPr>
        <w:spacing w:after="0"/>
        <w:ind w:left="0"/>
        <w:jc w:val="both"/>
      </w:pPr>
      <w:r>
        <w:rPr>
          <w:rFonts w:ascii="Times New Roman"/>
          <w:b w:val="false"/>
          <w:i w:val="false"/>
          <w:color w:val="000000"/>
          <w:sz w:val="28"/>
        </w:rPr>
        <w:t>
      Тапсыру тілі ____________</w:t>
      </w:r>
    </w:p>
    <w:p>
      <w:pPr>
        <w:spacing w:after="0"/>
        <w:ind w:left="0"/>
        <w:jc w:val="left"/>
      </w:pPr>
      <w:r>
        <w:rPr>
          <w:rFonts w:ascii="Times New Roman"/>
          <w:b/>
          <w:i w:val="false"/>
          <w:color w:val="000000"/>
        </w:rPr>
        <w:t xml:space="preserve"> Мен төменде қол қоюшы, отырғызу парағында көрсетілген менің орнымдағы кітап нұсқасы менің кітаптағы нұсқама сәйкес келетінін растаймын.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748"/>
        <w:gridCol w:w="1262"/>
        <w:gridCol w:w="7250"/>
        <w:gridCol w:w="1263"/>
        <w:gridCol w:w="777"/>
      </w:tblGrid>
      <w:tr>
        <w:trPr>
          <w:trHeight w:val="30" w:hRule="atLeast"/>
        </w:trPr>
        <w:tc>
          <w:tcPr>
            <w:tcW w:w="1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Нұсқа нөмірі</w:t>
            </w:r>
          </w:p>
        </w:tc>
        <w:tc>
          <w:tcPr>
            <w:tcW w:w="72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Түсушінің Т.А.Ә. (бар болған жағдайда)(қолмен толтырылады)</w:t>
            </w:r>
          </w:p>
        </w:tc>
        <w:tc>
          <w:tcPr>
            <w:tcW w:w="12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Түсушінің қолы</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w:t>
            </w:r>
          </w:p>
        </w:tc>
      </w:tr>
      <w:tr>
        <w:trPr>
          <w:trHeight w:val="30" w:hRule="atLeast"/>
        </w:trPr>
        <w:tc>
          <w:tcPr>
            <w:tcW w:w="1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2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"Ескерту" бағаны "Қосымша отырғызу", "Келмеді", "Жойылды", "Кіргізілмеді" мәндерін қабылдайды</w:t>
      </w:r>
    </w:p>
    <w:p>
      <w:pPr>
        <w:spacing w:after="0"/>
        <w:ind w:left="0"/>
        <w:jc w:val="both"/>
      </w:pPr>
      <w:r>
        <w:rPr>
          <w:rFonts w:ascii="Times New Roman"/>
          <w:b w:val="false"/>
          <w:i w:val="false"/>
          <w:color w:val="000000"/>
          <w:sz w:val="28"/>
        </w:rPr>
        <w:t>
      Министрлік өкілі ______________ __________________________________________________</w:t>
      </w:r>
    </w:p>
    <w:p>
      <w:pPr>
        <w:spacing w:after="0"/>
        <w:ind w:left="0"/>
        <w:jc w:val="both"/>
      </w:pPr>
      <w:r>
        <w:rPr>
          <w:rFonts w:ascii="Times New Roman"/>
          <w:b w:val="false"/>
          <w:i w:val="false"/>
          <w:color w:val="000000"/>
          <w:sz w:val="28"/>
        </w:rPr>
        <w:t>
      (қолы)                        (Т.А.Ә. (бар болған жағдайда))</w:t>
      </w:r>
    </w:p>
    <w:p>
      <w:pPr>
        <w:spacing w:after="0"/>
        <w:ind w:left="0"/>
        <w:jc w:val="both"/>
      </w:pPr>
      <w:r>
        <w:rPr>
          <w:rFonts w:ascii="Times New Roman"/>
          <w:b w:val="false"/>
          <w:i w:val="false"/>
          <w:color w:val="000000"/>
          <w:sz w:val="28"/>
        </w:rPr>
        <w:t>
      Аудитория кезекшісі _______________ ______________________________________________</w:t>
      </w:r>
    </w:p>
    <w:p>
      <w:pPr>
        <w:spacing w:after="0"/>
        <w:ind w:left="0"/>
        <w:jc w:val="both"/>
      </w:pPr>
      <w:r>
        <w:rPr>
          <w:rFonts w:ascii="Times New Roman"/>
          <w:b w:val="false"/>
          <w:i w:val="false"/>
          <w:color w:val="000000"/>
          <w:sz w:val="28"/>
        </w:rPr>
        <w:t>
      (қолы)                        (Т.А.Ә. (бар болған жағдайда))</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11-қосымшаның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tc>
      </w:tr>
    </w:tbl>
    <w:p>
      <w:pPr>
        <w:spacing w:after="0"/>
        <w:ind w:left="0"/>
        <w:jc w:val="left"/>
      </w:pPr>
      <w:r>
        <w:br/>
      </w:r>
    </w:p>
    <w:p>
      <w:pPr>
        <w:spacing w:after="0"/>
        <w:ind w:left="0"/>
        <w:jc w:val="both"/>
      </w:pPr>
      <w:r>
        <w:t>[MISSING IMAGE: ,  ]</w:t>
      </w:r>
    </w:p>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12-қосымшаның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r>
        <w:br/>
      </w:r>
      <w:r>
        <w:rPr>
          <w:rFonts w:ascii="Times New Roman"/>
          <w:b w:val="false"/>
          <w:i w:val="false"/>
          <w:color w:val="ff0000"/>
          <w:sz w:val="28"/>
        </w:rPr>
        <w:t xml:space="preserve">
      </w:t>
      </w:r>
    </w:p>
    <w:p>
      <w:pPr>
        <w:spacing w:after="0"/>
        <w:ind w:left="0"/>
        <w:jc w:val="left"/>
      </w:pPr>
      <w:r>
        <w:rPr>
          <w:rFonts w:ascii="Times New Roman"/>
          <w:b w:val="false"/>
          <w:i w:val="false"/>
          <w:color w:val="000000"/>
          <w:sz w:val="28"/>
        </w:rPr>
        <w:t>
</w:t>
      </w:r>
      <w:r>
        <w:br/>
      </w:r>
    </w:p>
    <w:p>
      <w:pPr>
        <w:spacing w:after="0"/>
        <w:ind w:left="0"/>
        <w:jc w:val="both"/>
      </w:pPr>
      <w:r>
        <w:t>[MISSING IMAGE: ,  ]</w:t>
      </w:r>
    </w:p>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13-қосымша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13-қосымшаның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14" w:id="105"/>
    <w:p>
      <w:pPr>
        <w:spacing w:after="0"/>
        <w:ind w:left="0"/>
        <w:jc w:val="left"/>
      </w:pPr>
      <w:r>
        <w:rPr>
          <w:rFonts w:ascii="Times New Roman"/>
          <w:b/>
          <w:i w:val="false"/>
          <w:color w:val="000000"/>
        </w:rPr>
        <w:t xml:space="preserve"> Аудиторияда тыйым салынған заттың тәркіленуі және тәртіп сақтау ережесін бұзған түсушіні аудиториядан шығару туралы Акт</w:t>
      </w:r>
    </w:p>
    <w:bookmarkEnd w:id="105"/>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(код) (Ұлттық бірыңғай тестілеу өткізу пункті/Базалық жоғары оқу орны атауы)</w:t>
      </w:r>
    </w:p>
    <w:p>
      <w:pPr>
        <w:spacing w:after="0"/>
        <w:ind w:left="0"/>
        <w:jc w:val="both"/>
      </w:pPr>
      <w:r>
        <w:rPr>
          <w:rFonts w:ascii="Times New Roman"/>
          <w:b w:val="false"/>
          <w:i w:val="false"/>
          <w:color w:val="000000"/>
          <w:sz w:val="28"/>
        </w:rPr>
        <w:t>
      "______"______________________________201________жыл___________сағат______минут</w:t>
      </w:r>
    </w:p>
    <w:p>
      <w:pPr>
        <w:spacing w:after="0"/>
        <w:ind w:left="0"/>
        <w:jc w:val="both"/>
      </w:pPr>
      <w:r>
        <w:rPr>
          <w:rFonts w:ascii="Times New Roman"/>
          <w:b w:val="false"/>
          <w:i w:val="false"/>
          <w:color w:val="000000"/>
          <w:sz w:val="28"/>
        </w:rPr>
        <w:t>
      Министірлік өкілі ________________________________________________________________</w:t>
      </w:r>
    </w:p>
    <w:p>
      <w:pPr>
        <w:spacing w:after="0"/>
        <w:ind w:left="0"/>
        <w:jc w:val="both"/>
      </w:pPr>
      <w:r>
        <w:rPr>
          <w:rFonts w:ascii="Times New Roman"/>
          <w:b w:val="false"/>
          <w:i w:val="false"/>
          <w:color w:val="000000"/>
          <w:sz w:val="28"/>
        </w:rPr>
        <w:t>
                              (Т.А.Ә.(болған жағдайда))</w:t>
      </w:r>
    </w:p>
    <w:p>
      <w:pPr>
        <w:spacing w:after="0"/>
        <w:ind w:left="0"/>
        <w:jc w:val="both"/>
      </w:pPr>
      <w:r>
        <w:rPr>
          <w:rFonts w:ascii="Times New Roman"/>
          <w:b w:val="false"/>
          <w:i w:val="false"/>
          <w:color w:val="000000"/>
          <w:sz w:val="28"/>
        </w:rPr>
        <w:t>
      Аудитория кезекшісі ______________________________________________________________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Тестілеу уақытында түсушіден: Т.А.Ә. (болған жағдайда) ______________________________,</w:t>
      </w:r>
    </w:p>
    <w:p>
      <w:pPr>
        <w:spacing w:after="0"/>
        <w:ind w:left="0"/>
        <w:jc w:val="both"/>
      </w:pPr>
      <w:r>
        <w:rPr>
          <w:rFonts w:ascii="Times New Roman"/>
          <w:b w:val="false"/>
          <w:i w:val="false"/>
          <w:color w:val="000000"/>
          <w:sz w:val="28"/>
        </w:rPr>
        <w:t>
      Тестіленушінің жеке коды _________________ №___ аудитория, №___ орын, № _______ нұсқа</w:t>
      </w:r>
    </w:p>
    <w:p>
      <w:pPr>
        <w:spacing w:after="0"/>
        <w:ind w:left="0"/>
        <w:jc w:val="both"/>
      </w:pPr>
      <w:r>
        <w:rPr>
          <w:rFonts w:ascii="Times New Roman"/>
          <w:b w:val="false"/>
          <w:i w:val="false"/>
          <w:color w:val="000000"/>
          <w:sz w:val="28"/>
        </w:rPr>
        <w:t xml:space="preserve">
      Ұлттық бірыңғай тестілеуді өткізу қағидаларының </w:t>
      </w:r>
      <w:r>
        <w:rPr>
          <w:rFonts w:ascii="Times New Roman"/>
          <w:b w:val="false"/>
          <w:i w:val="false"/>
          <w:color w:val="000000"/>
          <w:sz w:val="28"/>
        </w:rPr>
        <w:t>49-тармағының</w:t>
      </w:r>
      <w:r>
        <w:rPr>
          <w:rFonts w:ascii="Times New Roman"/>
          <w:b w:val="false"/>
          <w:i w:val="false"/>
          <w:color w:val="000000"/>
          <w:sz w:val="28"/>
        </w:rPr>
        <w:t xml:space="preserve"> бұзылғандығын дәлелдейтін төмендегі заттар табылды: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(табылған заттың атауы, маркасы, саны.)</w:t>
      </w:r>
    </w:p>
    <w:p>
      <w:pPr>
        <w:spacing w:after="0"/>
        <w:ind w:left="0"/>
        <w:jc w:val="both"/>
      </w:pPr>
      <w:r>
        <w:rPr>
          <w:rFonts w:ascii="Times New Roman"/>
          <w:b w:val="false"/>
          <w:i w:val="false"/>
          <w:color w:val="000000"/>
          <w:sz w:val="28"/>
        </w:rPr>
        <w:t>
      Аталған деректі ескере отырып шешім қабылдады:</w:t>
      </w:r>
    </w:p>
    <w:p>
      <w:pPr>
        <w:spacing w:after="0"/>
        <w:ind w:left="0"/>
        <w:jc w:val="both"/>
      </w:pPr>
      <w:r>
        <w:rPr>
          <w:rFonts w:ascii="Times New Roman"/>
          <w:b w:val="false"/>
          <w:i w:val="false"/>
          <w:color w:val="000000"/>
          <w:sz w:val="28"/>
        </w:rPr>
        <w:t>
      тестілеу материалдарын алу; түсушіні:</w:t>
      </w:r>
    </w:p>
    <w:p>
      <w:pPr>
        <w:spacing w:after="0"/>
        <w:ind w:left="0"/>
        <w:jc w:val="both"/>
      </w:pPr>
      <w:r>
        <w:rPr>
          <w:rFonts w:ascii="Times New Roman"/>
          <w:b w:val="false"/>
          <w:i w:val="false"/>
          <w:color w:val="000000"/>
          <w:sz w:val="28"/>
        </w:rPr>
        <w:t xml:space="preserve">
      Т.А.Ә. (болған жағдайда) _______________, тестіленушінің жеке коды_____ №_____ </w:t>
      </w:r>
    </w:p>
    <w:p>
      <w:pPr>
        <w:spacing w:after="0"/>
        <w:ind w:left="0"/>
        <w:jc w:val="both"/>
      </w:pPr>
      <w:r>
        <w:rPr>
          <w:rFonts w:ascii="Times New Roman"/>
          <w:b w:val="false"/>
          <w:i w:val="false"/>
          <w:color w:val="000000"/>
          <w:sz w:val="28"/>
        </w:rPr>
        <w:t>
      аудиториядан шығару және тестілеу нәтижелерін жою.</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xml:space="preserve">
      ____________________________________________________ _____, </w:t>
      </w:r>
    </w:p>
    <w:p>
      <w:pPr>
        <w:spacing w:after="0"/>
        <w:ind w:left="0"/>
        <w:jc w:val="both"/>
      </w:pPr>
      <w:r>
        <w:rPr>
          <w:rFonts w:ascii="Times New Roman"/>
          <w:b w:val="false"/>
          <w:i w:val="false"/>
          <w:color w:val="000000"/>
          <w:sz w:val="28"/>
        </w:rPr>
        <w:t xml:space="preserve">
      Тестіленушінің жеке коды </w:t>
      </w:r>
    </w:p>
    <w:p>
      <w:pPr>
        <w:spacing w:after="0"/>
        <w:ind w:left="0"/>
        <w:jc w:val="both"/>
      </w:pPr>
      <w:r>
        <w:rPr>
          <w:rFonts w:ascii="Times New Roman"/>
          <w:b w:val="false"/>
          <w:i w:val="false"/>
          <w:color w:val="000000"/>
          <w:sz w:val="28"/>
        </w:rPr>
        <w:t xml:space="preserve">
      _________________________________________________________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(осы актіні құрған тұлғалардың, Т.А.Ә. (болған жағдайда) қолдары)</w:t>
      </w:r>
    </w:p>
    <w:p>
      <w:pPr>
        <w:spacing w:after="0"/>
        <w:ind w:left="0"/>
        <w:jc w:val="both"/>
      </w:pPr>
      <w:r>
        <w:rPr>
          <w:rFonts w:ascii="Times New Roman"/>
          <w:b w:val="false"/>
          <w:i w:val="false"/>
          <w:color w:val="000000"/>
          <w:sz w:val="28"/>
        </w:rPr>
        <w:t>
      Актімен таныстым:</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(түсушінің Т.А.Ә. (болған жағдайда) қолы)</w:t>
      </w:r>
    </w:p>
    <w:p>
      <w:pPr>
        <w:spacing w:after="0"/>
        <w:ind w:left="0"/>
        <w:jc w:val="both"/>
      </w:pPr>
      <w:r>
        <w:rPr>
          <w:rFonts w:ascii="Times New Roman"/>
          <w:b w:val="false"/>
          <w:i w:val="false"/>
          <w:color w:val="000000"/>
          <w:sz w:val="28"/>
        </w:rPr>
        <w:t>
      Актімен таныстым:</w:t>
      </w:r>
    </w:p>
    <w:p>
      <w:pPr>
        <w:spacing w:after="0"/>
        <w:ind w:left="0"/>
        <w:jc w:val="both"/>
      </w:pPr>
      <w:r>
        <w:rPr>
          <w:rFonts w:ascii="Times New Roman"/>
          <w:b w:val="false"/>
          <w:i w:val="false"/>
          <w:color w:val="000000"/>
          <w:sz w:val="28"/>
        </w:rPr>
        <w:t>
      Ұлттық бірыңғай тестілеу өткізу пункті басшысы/Базалық ЖОО жауапты хатшысы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Т.А.Ә. (болған жағдайда) қолы)</w:t>
      </w:r>
    </w:p>
    <w:p>
      <w:pPr>
        <w:spacing w:after="0"/>
        <w:ind w:left="0"/>
        <w:jc w:val="both"/>
      </w:pPr>
      <w:r>
        <w:rPr>
          <w:rFonts w:ascii="Times New Roman"/>
          <w:b w:val="false"/>
          <w:i w:val="false"/>
          <w:color w:val="000000"/>
          <w:sz w:val="28"/>
        </w:rPr>
        <w:t>
      Актімен таныстым:</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(Мемлекеттік комиссия төрағасы Т.А.Ә. (болған жағдайда) қолы)</w:t>
      </w:r>
    </w:p>
    <w:p>
      <w:pPr>
        <w:spacing w:after="0"/>
        <w:ind w:left="0"/>
        <w:jc w:val="both"/>
      </w:pPr>
      <w:r>
        <w:rPr>
          <w:rFonts w:ascii="Times New Roman"/>
          <w:b w:val="false"/>
          <w:i w:val="false"/>
          <w:color w:val="000000"/>
          <w:sz w:val="28"/>
        </w:rPr>
        <w:t>
      М.О</w:t>
      </w:r>
    </w:p>
    <w:p>
      <w:pPr>
        <w:spacing w:after="0"/>
        <w:ind w:left="0"/>
        <w:jc w:val="both"/>
      </w:pPr>
      <w:r>
        <w:rPr>
          <w:rFonts w:ascii="Times New Roman"/>
          <w:b w:val="false"/>
          <w:i w:val="false"/>
          <w:color w:val="000000"/>
          <w:sz w:val="28"/>
        </w:rPr>
        <w:t>
      Ұлттық бірыңғай тестілеу өткізу пункті/ Базалық жоғары оқу орны</w:t>
      </w:r>
    </w:p>
    <w:p>
      <w:pPr>
        <w:spacing w:after="0"/>
        <w:ind w:left="0"/>
        <w:jc w:val="both"/>
      </w:pPr>
      <w:r>
        <w:rPr>
          <w:rFonts w:ascii="Times New Roman"/>
          <w:b w:val="false"/>
          <w:i w:val="false"/>
          <w:color w:val="000000"/>
          <w:sz w:val="28"/>
        </w:rPr>
        <w:t>
      Күні:__________________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13-1-қосымша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ҰБТ өткізу пункттерінің ғимаратына кіреберісте, металліздегіш құралды қолдану кезінде тестілеуге тыйым салынған заты табылған түсушіні ғимараттан шығару туралы Акт</w:t>
      </w:r>
    </w:p>
    <w:p>
      <w:pPr>
        <w:spacing w:after="0"/>
        <w:ind w:left="0"/>
        <w:jc w:val="both"/>
      </w:pPr>
      <w:r>
        <w:rPr>
          <w:rFonts w:ascii="Times New Roman"/>
          <w:b w:val="false"/>
          <w:i w:val="false"/>
          <w:color w:val="ff0000"/>
          <w:sz w:val="28"/>
        </w:rPr>
        <w:t xml:space="preserve">
      Ескерту. 13-1-қосымшамен толықтырылды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(код) (Ұлттық бірыңғай тестілеу өткізу пункті/Базалық жоғары оқу орны атауы) </w:t>
      </w:r>
    </w:p>
    <w:p>
      <w:pPr>
        <w:spacing w:after="0"/>
        <w:ind w:left="0"/>
        <w:jc w:val="both"/>
      </w:pPr>
      <w:r>
        <w:rPr>
          <w:rFonts w:ascii="Times New Roman"/>
          <w:b w:val="false"/>
          <w:i w:val="false"/>
          <w:color w:val="000000"/>
          <w:sz w:val="28"/>
        </w:rPr>
        <w:t xml:space="preserve">
      "______"_______________202____жыл______сағат______минут </w:t>
      </w:r>
    </w:p>
    <w:p>
      <w:pPr>
        <w:spacing w:after="0"/>
        <w:ind w:left="0"/>
        <w:jc w:val="both"/>
      </w:pPr>
      <w:r>
        <w:rPr>
          <w:rFonts w:ascii="Times New Roman"/>
          <w:b w:val="false"/>
          <w:i w:val="false"/>
          <w:color w:val="000000"/>
          <w:sz w:val="28"/>
        </w:rPr>
        <w:t>
      Министірлік өкілі ________________________________________________________________</w:t>
      </w:r>
    </w:p>
    <w:p>
      <w:pPr>
        <w:spacing w:after="0"/>
        <w:ind w:left="0"/>
        <w:jc w:val="both"/>
      </w:pPr>
      <w:r>
        <w:rPr>
          <w:rFonts w:ascii="Times New Roman"/>
          <w:b w:val="false"/>
          <w:i w:val="false"/>
          <w:color w:val="000000"/>
          <w:sz w:val="28"/>
        </w:rPr>
        <w:t xml:space="preserve">
      (Т.А.Ә.(болған жағдайда)) </w:t>
      </w:r>
    </w:p>
    <w:p>
      <w:pPr>
        <w:spacing w:after="0"/>
        <w:ind w:left="0"/>
        <w:jc w:val="both"/>
      </w:pPr>
      <w:r>
        <w:rPr>
          <w:rFonts w:ascii="Times New Roman"/>
          <w:b w:val="false"/>
          <w:i w:val="false"/>
          <w:color w:val="000000"/>
          <w:sz w:val="28"/>
        </w:rPr>
        <w:t>
      Мемлекеттік комиссия мүшесі ______________________________________________________</w:t>
      </w:r>
    </w:p>
    <w:p>
      <w:pPr>
        <w:spacing w:after="0"/>
        <w:ind w:left="0"/>
        <w:jc w:val="both"/>
      </w:pPr>
      <w:r>
        <w:rPr>
          <w:rFonts w:ascii="Times New Roman"/>
          <w:b w:val="false"/>
          <w:i w:val="false"/>
          <w:color w:val="000000"/>
          <w:sz w:val="28"/>
        </w:rPr>
        <w:t xml:space="preserve">
      (Т.А.Ә. (болған жағдайда)) </w:t>
      </w:r>
    </w:p>
    <w:p>
      <w:pPr>
        <w:spacing w:after="0"/>
        <w:ind w:left="0"/>
        <w:jc w:val="both"/>
      </w:pPr>
      <w:r>
        <w:rPr>
          <w:rFonts w:ascii="Times New Roman"/>
          <w:b w:val="false"/>
          <w:i w:val="false"/>
          <w:color w:val="000000"/>
          <w:sz w:val="28"/>
        </w:rPr>
        <w:t xml:space="preserve">
      Ғимаратқа кіреберісте, металліздегіш құралды қолдану арқылы түсушіден: Т.А.Ә. (болған жағдайда) </w:t>
      </w:r>
    </w:p>
    <w:p>
      <w:pPr>
        <w:spacing w:after="0"/>
        <w:ind w:left="0"/>
        <w:jc w:val="both"/>
      </w:pPr>
      <w:r>
        <w:rPr>
          <w:rFonts w:ascii="Times New Roman"/>
          <w:b w:val="false"/>
          <w:i w:val="false"/>
          <w:color w:val="000000"/>
          <w:sz w:val="28"/>
        </w:rPr>
        <w:t xml:space="preserve">
      _______________________________________________________________________________, </w:t>
      </w:r>
    </w:p>
    <w:p>
      <w:pPr>
        <w:spacing w:after="0"/>
        <w:ind w:left="0"/>
        <w:jc w:val="both"/>
      </w:pPr>
      <w:r>
        <w:rPr>
          <w:rFonts w:ascii="Times New Roman"/>
          <w:b w:val="false"/>
          <w:i w:val="false"/>
          <w:color w:val="000000"/>
          <w:sz w:val="28"/>
        </w:rPr>
        <w:t xml:space="preserve">
      Тестіленушінің жеке коды ___________ №___аудитория. </w:t>
      </w:r>
    </w:p>
    <w:p>
      <w:pPr>
        <w:spacing w:after="0"/>
        <w:ind w:left="0"/>
        <w:jc w:val="both"/>
      </w:pPr>
      <w:r>
        <w:rPr>
          <w:rFonts w:ascii="Times New Roman"/>
          <w:b w:val="false"/>
          <w:i w:val="false"/>
          <w:color w:val="000000"/>
          <w:sz w:val="28"/>
        </w:rPr>
        <w:t xml:space="preserve">
      Түсушіден тестілеуде тыйым салынған төмендегі заттар табылды: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(табылған заттың атауы, маркасы, саны.) </w:t>
      </w:r>
    </w:p>
    <w:p>
      <w:pPr>
        <w:spacing w:after="0"/>
        <w:ind w:left="0"/>
        <w:jc w:val="both"/>
      </w:pPr>
      <w:r>
        <w:rPr>
          <w:rFonts w:ascii="Times New Roman"/>
          <w:b w:val="false"/>
          <w:i w:val="false"/>
          <w:color w:val="000000"/>
          <w:sz w:val="28"/>
        </w:rPr>
        <w:t xml:space="preserve">
      Аталған деректі ескере отырып шешім қабылдады: түсушіні: </w:t>
      </w:r>
    </w:p>
    <w:p>
      <w:pPr>
        <w:spacing w:after="0"/>
        <w:ind w:left="0"/>
        <w:jc w:val="both"/>
      </w:pPr>
      <w:r>
        <w:rPr>
          <w:rFonts w:ascii="Times New Roman"/>
          <w:b w:val="false"/>
          <w:i w:val="false"/>
          <w:color w:val="000000"/>
          <w:sz w:val="28"/>
        </w:rPr>
        <w:t xml:space="preserve">
      Т.А.Ә. (болған жағдайда) _______________, тестіленушінің жеке коды_______ тестілеу </w:t>
      </w:r>
    </w:p>
    <w:p>
      <w:pPr>
        <w:spacing w:after="0"/>
        <w:ind w:left="0"/>
        <w:jc w:val="both"/>
      </w:pPr>
      <w:r>
        <w:rPr>
          <w:rFonts w:ascii="Times New Roman"/>
          <w:b w:val="false"/>
          <w:i w:val="false"/>
          <w:color w:val="000000"/>
          <w:sz w:val="28"/>
        </w:rPr>
        <w:t xml:space="preserve">
      өткізілетін ғимараттан шығару және тестілеуге жібермеу. </w:t>
      </w:r>
    </w:p>
    <w:p>
      <w:pPr>
        <w:spacing w:after="0"/>
        <w:ind w:left="0"/>
        <w:jc w:val="both"/>
      </w:pPr>
      <w:r>
        <w:rPr>
          <w:rFonts w:ascii="Times New Roman"/>
          <w:b w:val="false"/>
          <w:i w:val="false"/>
          <w:color w:val="000000"/>
          <w:sz w:val="28"/>
        </w:rPr>
        <w:t xml:space="preserve">
      Т.А.Ә. (болған жағдайда)_________________________________________ ________________, </w:t>
      </w:r>
    </w:p>
    <w:p>
      <w:pPr>
        <w:spacing w:after="0"/>
        <w:ind w:left="0"/>
        <w:jc w:val="both"/>
      </w:pPr>
      <w:r>
        <w:rPr>
          <w:rFonts w:ascii="Times New Roman"/>
          <w:b w:val="false"/>
          <w:i w:val="false"/>
          <w:color w:val="000000"/>
          <w:sz w:val="28"/>
        </w:rPr>
        <w:t>
      Тестіленушінің жеке коды 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(осы актіні құрған тұлғалардың, Т.А.Ә. (болған жағдайда) қолдары) </w:t>
      </w:r>
    </w:p>
    <w:p>
      <w:pPr>
        <w:spacing w:after="0"/>
        <w:ind w:left="0"/>
        <w:jc w:val="both"/>
      </w:pPr>
      <w:r>
        <w:rPr>
          <w:rFonts w:ascii="Times New Roman"/>
          <w:b w:val="false"/>
          <w:i w:val="false"/>
          <w:color w:val="000000"/>
          <w:sz w:val="28"/>
        </w:rPr>
        <w:t xml:space="preserve">
      Актімен таныстым: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(түсушінің Т.А.Ә. (болған жағдайда) қолы) </w:t>
      </w:r>
    </w:p>
    <w:p>
      <w:pPr>
        <w:spacing w:after="0"/>
        <w:ind w:left="0"/>
        <w:jc w:val="both"/>
      </w:pPr>
      <w:r>
        <w:rPr>
          <w:rFonts w:ascii="Times New Roman"/>
          <w:b w:val="false"/>
          <w:i w:val="false"/>
          <w:color w:val="000000"/>
          <w:sz w:val="28"/>
        </w:rPr>
        <w:t xml:space="preserve">
      Актімен таныстым: </w:t>
      </w:r>
    </w:p>
    <w:p>
      <w:pPr>
        <w:spacing w:after="0"/>
        <w:ind w:left="0"/>
        <w:jc w:val="both"/>
      </w:pPr>
      <w:r>
        <w:rPr>
          <w:rFonts w:ascii="Times New Roman"/>
          <w:b w:val="false"/>
          <w:i w:val="false"/>
          <w:color w:val="000000"/>
          <w:sz w:val="28"/>
        </w:rPr>
        <w:t xml:space="preserve">
      Ұлттық бірыңғай тестілеу өткізу пункті басшысы/Базалық ЖОО жауапты хатшысы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Т.А.Ә. (болған жағдайда) қолы) </w:t>
      </w:r>
    </w:p>
    <w:p>
      <w:pPr>
        <w:spacing w:after="0"/>
        <w:ind w:left="0"/>
        <w:jc w:val="both"/>
      </w:pPr>
      <w:r>
        <w:rPr>
          <w:rFonts w:ascii="Times New Roman"/>
          <w:b w:val="false"/>
          <w:i w:val="false"/>
          <w:color w:val="000000"/>
          <w:sz w:val="28"/>
        </w:rPr>
        <w:t xml:space="preserve">
      Актімен таныстым: </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xml:space="preserve">
      (Мемлекеттік комиссия төрағасы Т.А.Ә. (болған жағдайда) қолы) </w:t>
      </w:r>
    </w:p>
    <w:p>
      <w:pPr>
        <w:spacing w:after="0"/>
        <w:ind w:left="0"/>
        <w:jc w:val="both"/>
      </w:pPr>
      <w:r>
        <w:rPr>
          <w:rFonts w:ascii="Times New Roman"/>
          <w:b w:val="false"/>
          <w:i w:val="false"/>
          <w:color w:val="000000"/>
          <w:sz w:val="28"/>
        </w:rPr>
        <w:t xml:space="preserve">
      М.О </w:t>
      </w:r>
    </w:p>
    <w:p>
      <w:pPr>
        <w:spacing w:after="0"/>
        <w:ind w:left="0"/>
        <w:jc w:val="both"/>
      </w:pPr>
      <w:r>
        <w:rPr>
          <w:rFonts w:ascii="Times New Roman"/>
          <w:b w:val="false"/>
          <w:i w:val="false"/>
          <w:color w:val="000000"/>
          <w:sz w:val="28"/>
        </w:rPr>
        <w:t xml:space="preserve">
      Ұлттық бірыңғай тестілеу өткізу пункті/Базалық жоғары оқу орны </w:t>
      </w:r>
    </w:p>
    <w:p>
      <w:pPr>
        <w:spacing w:after="0"/>
        <w:ind w:left="0"/>
        <w:jc w:val="both"/>
      </w:pPr>
      <w:r>
        <w:rPr>
          <w:rFonts w:ascii="Times New Roman"/>
          <w:b w:val="false"/>
          <w:i w:val="false"/>
          <w:color w:val="000000"/>
          <w:sz w:val="28"/>
        </w:rPr>
        <w:t>
      Күні:__________________</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14-қосымшаның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16" w:id="106"/>
    <w:p>
      <w:pPr>
        <w:spacing w:after="0"/>
        <w:ind w:left="0"/>
        <w:jc w:val="left"/>
      </w:pPr>
      <w:r>
        <w:rPr>
          <w:rFonts w:ascii="Times New Roman"/>
          <w:b/>
          <w:i w:val="false"/>
          <w:color w:val="000000"/>
        </w:rPr>
        <w:t xml:space="preserve"> Тестілеу барысында бөгде тұлғаның анықталуы туралы Акт</w:t>
      </w:r>
    </w:p>
    <w:bookmarkEnd w:id="106"/>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(Ұлттық бірыңғай тестліеу өткізу пункті/Базалық жоғары оқу орны атауы және коды)</w:t>
      </w:r>
    </w:p>
    <w:p>
      <w:pPr>
        <w:spacing w:after="0"/>
        <w:ind w:left="0"/>
        <w:jc w:val="both"/>
      </w:pPr>
      <w:r>
        <w:rPr>
          <w:rFonts w:ascii="Times New Roman"/>
          <w:b w:val="false"/>
          <w:i w:val="false"/>
          <w:color w:val="000000"/>
          <w:sz w:val="28"/>
        </w:rPr>
        <w:t>
      Күні "_____"__________________________20_____жыл. Уақыт_______сағат ________минут</w:t>
      </w:r>
    </w:p>
    <w:p>
      <w:pPr>
        <w:spacing w:after="0"/>
        <w:ind w:left="0"/>
        <w:jc w:val="both"/>
      </w:pPr>
      <w:r>
        <w:rPr>
          <w:rFonts w:ascii="Times New Roman"/>
          <w:b w:val="false"/>
          <w:i w:val="false"/>
          <w:color w:val="000000"/>
          <w:sz w:val="28"/>
        </w:rPr>
        <w:t>
      Министрлік өкілі _________________________________________________________________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Мемлекеттік комиссия мүшесі 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ҰБТӨП/Базалық ЖОО - ға тестілеуді тапсыру үшін</w:t>
      </w:r>
    </w:p>
    <w:p>
      <w:pPr>
        <w:spacing w:after="0"/>
        <w:ind w:left="0"/>
        <w:jc w:val="both"/>
      </w:pPr>
      <w:r>
        <w:rPr>
          <w:rFonts w:ascii="Times New Roman"/>
          <w:b w:val="false"/>
          <w:i w:val="false"/>
          <w:color w:val="000000"/>
          <w:sz w:val="28"/>
        </w:rPr>
        <w:t>
      _____________________________________________ азаматтың орнына бөгде тұлғаның кірген</w:t>
      </w:r>
    </w:p>
    <w:p>
      <w:pPr>
        <w:spacing w:after="0"/>
        <w:ind w:left="0"/>
        <w:jc w:val="both"/>
      </w:pPr>
      <w:r>
        <w:rPr>
          <w:rFonts w:ascii="Times New Roman"/>
          <w:b w:val="false"/>
          <w:i w:val="false"/>
          <w:color w:val="000000"/>
          <w:sz w:val="28"/>
        </w:rPr>
        <w:t>
      (Т.А.Ә. (болған жағдайда) және тестіленушінің жеке коды)</w:t>
      </w:r>
    </w:p>
    <w:p>
      <w:pPr>
        <w:spacing w:after="0"/>
        <w:ind w:left="0"/>
        <w:jc w:val="both"/>
      </w:pPr>
      <w:r>
        <w:rPr>
          <w:rFonts w:ascii="Times New Roman"/>
          <w:b w:val="false"/>
          <w:i w:val="false"/>
          <w:color w:val="000000"/>
          <w:sz w:val="28"/>
        </w:rPr>
        <w:t>
      фактісі анықталды ________________________________________________________________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Аталған факті ескере отырып шешім қабылдады:</w:t>
      </w:r>
    </w:p>
    <w:p>
      <w:pPr>
        <w:spacing w:after="0"/>
        <w:ind w:left="0"/>
        <w:jc w:val="both"/>
      </w:pPr>
      <w:r>
        <w:rPr>
          <w:rFonts w:ascii="Times New Roman"/>
          <w:b w:val="false"/>
          <w:i w:val="false"/>
          <w:color w:val="000000"/>
          <w:sz w:val="28"/>
        </w:rPr>
        <w:t>
      Түсушіні/түсушінің _______________________________________________________________</w:t>
      </w:r>
    </w:p>
    <w:p>
      <w:pPr>
        <w:spacing w:after="0"/>
        <w:ind w:left="0"/>
        <w:jc w:val="both"/>
      </w:pPr>
      <w:r>
        <w:rPr>
          <w:rFonts w:ascii="Times New Roman"/>
          <w:b w:val="false"/>
          <w:i w:val="false"/>
          <w:color w:val="000000"/>
          <w:sz w:val="28"/>
        </w:rPr>
        <w:t>
      (Т.А.Ә (болған жағдайда) және тестіленушінің жеке коды)</w:t>
      </w:r>
    </w:p>
    <w:p>
      <w:pPr>
        <w:spacing w:after="0"/>
        <w:ind w:left="0"/>
        <w:jc w:val="both"/>
      </w:pPr>
      <w:r>
        <w:rPr>
          <w:rFonts w:ascii="Times New Roman"/>
          <w:b w:val="false"/>
          <w:i w:val="false"/>
          <w:color w:val="000000"/>
          <w:sz w:val="28"/>
        </w:rPr>
        <w:t>
      Тестілеу материалдарын алу және № аудиториядан шығару және тестілеу нәтижелерін жою</w:t>
      </w:r>
    </w:p>
    <w:p>
      <w:pPr>
        <w:spacing w:after="0"/>
        <w:ind w:left="0"/>
        <w:jc w:val="both"/>
      </w:pPr>
      <w:r>
        <w:rPr>
          <w:rFonts w:ascii="Times New Roman"/>
          <w:b w:val="false"/>
          <w:i w:val="false"/>
          <w:color w:val="000000"/>
          <w:sz w:val="28"/>
        </w:rPr>
        <w:t>
      Т.А.Ә. (болған жағдайда)_________________________, тестіленушінің жеке коды __________</w:t>
      </w:r>
    </w:p>
    <w:p>
      <w:pPr>
        <w:spacing w:after="0"/>
        <w:ind w:left="0"/>
        <w:jc w:val="both"/>
      </w:pPr>
      <w:r>
        <w:rPr>
          <w:rFonts w:ascii="Times New Roman"/>
          <w:b w:val="false"/>
          <w:i w:val="false"/>
          <w:color w:val="000000"/>
          <w:sz w:val="28"/>
        </w:rPr>
        <w:t>
      Актімен танысты:</w:t>
      </w:r>
    </w:p>
    <w:p>
      <w:pPr>
        <w:spacing w:after="0"/>
        <w:ind w:left="0"/>
        <w:jc w:val="both"/>
      </w:pPr>
      <w:r>
        <w:rPr>
          <w:rFonts w:ascii="Times New Roman"/>
          <w:b w:val="false"/>
          <w:i w:val="false"/>
          <w:color w:val="000000"/>
          <w:sz w:val="28"/>
        </w:rPr>
        <w:t>
      (Министірлік өкілінің Т.А.Ә. (болған жағдайда) және қолы)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(аудитория кезекшісінің Т.А.Ә. (болған жағдайда) және қолы)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(Мемлекеттік комиссия төрағасының Т.А.Ә. (болған жағдайда) және қолы)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(түсуші-бөгде тұлғаның Т.А.Ә. (болған жағдайда) және қолы)</w:t>
      </w:r>
    </w:p>
    <w:p>
      <w:pPr>
        <w:spacing w:after="0"/>
        <w:ind w:left="0"/>
        <w:jc w:val="both"/>
      </w:pPr>
      <w:r>
        <w:rPr>
          <w:rFonts w:ascii="Times New Roman"/>
          <w:b w:val="false"/>
          <w:i w:val="false"/>
          <w:color w:val="000000"/>
          <w:sz w:val="28"/>
        </w:rPr>
        <w:t>
      М.О</w:t>
      </w:r>
    </w:p>
    <w:p>
      <w:pPr>
        <w:spacing w:after="0"/>
        <w:ind w:left="0"/>
        <w:jc w:val="both"/>
      </w:pPr>
      <w:r>
        <w:rPr>
          <w:rFonts w:ascii="Times New Roman"/>
          <w:b w:val="false"/>
          <w:i w:val="false"/>
          <w:color w:val="000000"/>
          <w:sz w:val="28"/>
        </w:rPr>
        <w:t>
      Ұлттық бірыңғай тестілеу өткізу пункті/ Базалық жоғары оқу орны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15-қосымша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15-қосымшаның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18" w:id="107"/>
    <w:p>
      <w:pPr>
        <w:spacing w:after="0"/>
        <w:ind w:left="0"/>
        <w:jc w:val="left"/>
      </w:pPr>
      <w:r>
        <w:rPr>
          <w:rFonts w:ascii="Times New Roman"/>
          <w:b/>
          <w:i w:val="false"/>
          <w:color w:val="000000"/>
        </w:rPr>
        <w:t xml:space="preserve"> Тестілеуге берілген уақыт аяқталған кезде түсушінің тестілеу материалдарды уақытында тапсырмау фактісінің анықталуы туралы Акт</w:t>
      </w:r>
    </w:p>
    <w:bookmarkEnd w:id="107"/>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(код) (Ұлттық бірыңғай тестілеу өткізу пункті/Базалық жоғары оқу орны атауы)</w:t>
      </w:r>
    </w:p>
    <w:p>
      <w:pPr>
        <w:spacing w:after="0"/>
        <w:ind w:left="0"/>
        <w:jc w:val="both"/>
      </w:pPr>
      <w:r>
        <w:rPr>
          <w:rFonts w:ascii="Times New Roman"/>
          <w:b w:val="false"/>
          <w:i w:val="false"/>
          <w:color w:val="000000"/>
          <w:sz w:val="28"/>
        </w:rPr>
        <w:t>
      "_____"_______________201____жыл______сағат_______минут</w:t>
      </w:r>
    </w:p>
    <w:p>
      <w:pPr>
        <w:spacing w:after="0"/>
        <w:ind w:left="0"/>
        <w:jc w:val="both"/>
      </w:pPr>
      <w:r>
        <w:rPr>
          <w:rFonts w:ascii="Times New Roman"/>
          <w:b w:val="false"/>
          <w:i w:val="false"/>
          <w:color w:val="000000"/>
          <w:sz w:val="28"/>
        </w:rPr>
        <w:t>
      Министрлік өкілі _________________________________________________________________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Аудитория кезекшісі______________________________________________________________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Түсуші: Т.А.Ә. (болған жағдайда) _________________________________, Тестіленушінің жеке коды_____________</w:t>
      </w:r>
    </w:p>
    <w:p>
      <w:pPr>
        <w:spacing w:after="0"/>
        <w:ind w:left="0"/>
        <w:jc w:val="both"/>
      </w:pPr>
      <w:r>
        <w:rPr>
          <w:rFonts w:ascii="Times New Roman"/>
          <w:b w:val="false"/>
          <w:i w:val="false"/>
          <w:color w:val="000000"/>
          <w:sz w:val="28"/>
        </w:rPr>
        <w:t>
      №_____аудитория, №___орын_, №_______ нұсқа</w:t>
      </w:r>
    </w:p>
    <w:p>
      <w:pPr>
        <w:spacing w:after="0"/>
        <w:ind w:left="0"/>
        <w:jc w:val="both"/>
      </w:pPr>
      <w:r>
        <w:rPr>
          <w:rFonts w:ascii="Times New Roman"/>
          <w:b w:val="false"/>
          <w:i w:val="false"/>
          <w:color w:val="000000"/>
          <w:sz w:val="28"/>
        </w:rPr>
        <w:t xml:space="preserve">
      Тестілеу уақытының аяқталуына байланысты тестілеу материалдарын дер кезінде тапсырудан бас тартқан себепті </w:t>
      </w:r>
    </w:p>
    <w:p>
      <w:pPr>
        <w:spacing w:after="0"/>
        <w:ind w:left="0"/>
        <w:jc w:val="both"/>
      </w:pPr>
      <w:r>
        <w:rPr>
          <w:rFonts w:ascii="Times New Roman"/>
          <w:b w:val="false"/>
          <w:i w:val="false"/>
          <w:color w:val="000000"/>
          <w:sz w:val="28"/>
        </w:rPr>
        <w:t xml:space="preserve">
      Ұлттық бірыңғай тестілеуді өткізу қағидаларының </w:t>
      </w:r>
      <w:r>
        <w:rPr>
          <w:rFonts w:ascii="Times New Roman"/>
          <w:b w:val="false"/>
          <w:i w:val="false"/>
          <w:color w:val="000000"/>
          <w:sz w:val="28"/>
        </w:rPr>
        <w:t>52- тармағы</w:t>
      </w:r>
      <w:r>
        <w:rPr>
          <w:rFonts w:ascii="Times New Roman"/>
          <w:b w:val="false"/>
          <w:i w:val="false"/>
          <w:color w:val="000000"/>
          <w:sz w:val="28"/>
        </w:rPr>
        <w:t xml:space="preserve"> бұзылды.</w:t>
      </w:r>
    </w:p>
    <w:p>
      <w:pPr>
        <w:spacing w:after="0"/>
        <w:ind w:left="0"/>
        <w:jc w:val="both"/>
      </w:pPr>
      <w:r>
        <w:rPr>
          <w:rFonts w:ascii="Times New Roman"/>
          <w:b w:val="false"/>
          <w:i w:val="false"/>
          <w:color w:val="000000"/>
          <w:sz w:val="28"/>
        </w:rPr>
        <w:t>
      Аталған деректі ескере отырып қаулы етті: тестілеу материалдарын алу; түсушіні:</w:t>
      </w:r>
    </w:p>
    <w:p>
      <w:pPr>
        <w:spacing w:after="0"/>
        <w:ind w:left="0"/>
        <w:jc w:val="both"/>
      </w:pPr>
      <w:r>
        <w:rPr>
          <w:rFonts w:ascii="Times New Roman"/>
          <w:b w:val="false"/>
          <w:i w:val="false"/>
          <w:color w:val="000000"/>
          <w:sz w:val="28"/>
        </w:rPr>
        <w:t xml:space="preserve">
      Т.А.Ә. (болған жағдайда) ________________________________________, Тестіленушінің жеке коды______________ </w:t>
      </w:r>
    </w:p>
    <w:p>
      <w:pPr>
        <w:spacing w:after="0"/>
        <w:ind w:left="0"/>
        <w:jc w:val="both"/>
      </w:pPr>
      <w:r>
        <w:rPr>
          <w:rFonts w:ascii="Times New Roman"/>
          <w:b w:val="false"/>
          <w:i w:val="false"/>
          <w:color w:val="000000"/>
          <w:sz w:val="28"/>
        </w:rPr>
        <w:t>
      №_____ аудиториядан шығару және тестілеу нәтижелерін жою.</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(осы актіні құрған тұлғалардың, Т.А.Ә. (болған жағдайда) қолдары)</w:t>
      </w:r>
    </w:p>
    <w:p>
      <w:pPr>
        <w:spacing w:after="0"/>
        <w:ind w:left="0"/>
        <w:jc w:val="both"/>
      </w:pPr>
      <w:r>
        <w:rPr>
          <w:rFonts w:ascii="Times New Roman"/>
          <w:b w:val="false"/>
          <w:i w:val="false"/>
          <w:color w:val="000000"/>
          <w:sz w:val="28"/>
        </w:rPr>
        <w:t>
      актімен танысты: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(түсушінің Т.А.Ә (болған жағдайда) қолы)</w:t>
      </w:r>
    </w:p>
    <w:p>
      <w:pPr>
        <w:spacing w:after="0"/>
        <w:ind w:left="0"/>
        <w:jc w:val="both"/>
      </w:pPr>
      <w:r>
        <w:rPr>
          <w:rFonts w:ascii="Times New Roman"/>
          <w:b w:val="false"/>
          <w:i w:val="false"/>
          <w:color w:val="000000"/>
          <w:sz w:val="28"/>
        </w:rPr>
        <w:t>
      актімен танысты: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(Ұлттың бірыңғай тестілеу өткізу пункті басшысы/Базалық жоғары оқу орны жауапты хатшысы Т.А.Ә. (болған жағдайда), қолы)</w:t>
      </w:r>
    </w:p>
    <w:p>
      <w:pPr>
        <w:spacing w:after="0"/>
        <w:ind w:left="0"/>
        <w:jc w:val="both"/>
      </w:pPr>
      <w:r>
        <w:rPr>
          <w:rFonts w:ascii="Times New Roman"/>
          <w:b w:val="false"/>
          <w:i w:val="false"/>
          <w:color w:val="000000"/>
          <w:sz w:val="28"/>
        </w:rPr>
        <w:t>
      актімен танысты: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(Мемлекеттік комиссияның төрағасы Т.А.Ә. (болған жағдайда), қолы)</w:t>
      </w:r>
    </w:p>
    <w:p>
      <w:pPr>
        <w:spacing w:after="0"/>
        <w:ind w:left="0"/>
        <w:jc w:val="both"/>
      </w:pPr>
      <w:r>
        <w:rPr>
          <w:rFonts w:ascii="Times New Roman"/>
          <w:b w:val="false"/>
          <w:i w:val="false"/>
          <w:color w:val="000000"/>
          <w:sz w:val="28"/>
        </w:rPr>
        <w:t>
      М.О</w:t>
      </w:r>
    </w:p>
    <w:p>
      <w:pPr>
        <w:spacing w:after="0"/>
        <w:ind w:left="0"/>
        <w:jc w:val="both"/>
      </w:pPr>
      <w:r>
        <w:rPr>
          <w:rFonts w:ascii="Times New Roman"/>
          <w:b w:val="false"/>
          <w:i w:val="false"/>
          <w:color w:val="000000"/>
          <w:sz w:val="28"/>
        </w:rPr>
        <w:t>
      Ұлттық бірыңғай тестілеу өткізу пункті/ Базалық жоғары оқу орны</w:t>
      </w:r>
    </w:p>
    <w:p>
      <w:pPr>
        <w:spacing w:after="0"/>
        <w:ind w:left="0"/>
        <w:jc w:val="both"/>
      </w:pPr>
      <w:r>
        <w:rPr>
          <w:rFonts w:ascii="Times New Roman"/>
          <w:b w:val="false"/>
          <w:i w:val="false"/>
          <w:color w:val="000000"/>
          <w:sz w:val="28"/>
        </w:rPr>
        <w:t>
      Күні:__________</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16-қосымша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16-қосымшаның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20" w:id="108"/>
    <w:p>
      <w:pPr>
        <w:spacing w:after="0"/>
        <w:ind w:left="0"/>
        <w:jc w:val="left"/>
      </w:pPr>
      <w:r>
        <w:rPr>
          <w:rFonts w:ascii="Times New Roman"/>
          <w:b/>
          <w:i w:val="false"/>
          <w:color w:val="000000"/>
        </w:rPr>
        <w:t xml:space="preserve"> Ұлттық бірыңғай тестілеу және кешенді тестілеу кітапшаларын жою туралы акт</w:t>
      </w:r>
    </w:p>
    <w:bookmarkEnd w:id="108"/>
    <w:p>
      <w:pPr>
        <w:spacing w:after="0"/>
        <w:ind w:left="0"/>
        <w:jc w:val="both"/>
      </w:pPr>
      <w:r>
        <w:rPr>
          <w:rFonts w:ascii="Times New Roman"/>
          <w:b w:val="false"/>
          <w:i w:val="false"/>
          <w:color w:val="000000"/>
          <w:sz w:val="28"/>
        </w:rPr>
        <w:t>
      "___"________201__ жыл _________________________________________________________</w:t>
      </w:r>
    </w:p>
    <w:p>
      <w:pPr>
        <w:spacing w:after="0"/>
        <w:ind w:left="0"/>
        <w:jc w:val="both"/>
      </w:pPr>
      <w:r>
        <w:rPr>
          <w:rFonts w:ascii="Times New Roman"/>
          <w:b w:val="false"/>
          <w:i w:val="false"/>
          <w:color w:val="000000"/>
          <w:sz w:val="28"/>
        </w:rPr>
        <w:t>
      (Ұлттық бірыңғай тестілеу өткізу пункті / базалық жоғары оқу орны атауы)</w:t>
      </w:r>
    </w:p>
    <w:p>
      <w:pPr>
        <w:spacing w:after="0"/>
        <w:ind w:left="0"/>
        <w:jc w:val="both"/>
      </w:pPr>
      <w:r>
        <w:rPr>
          <w:rFonts w:ascii="Times New Roman"/>
          <w:b w:val="false"/>
          <w:i w:val="false"/>
          <w:color w:val="000000"/>
          <w:sz w:val="28"/>
        </w:rPr>
        <w:t>
      Негіздеме: "____"__________201__ жылғы №___________ бұйрықпен бекітілген</w:t>
      </w:r>
    </w:p>
    <w:p>
      <w:pPr>
        <w:spacing w:after="0"/>
        <w:ind w:left="0"/>
        <w:jc w:val="both"/>
      </w:pPr>
      <w:r>
        <w:rPr>
          <w:rFonts w:ascii="Times New Roman"/>
          <w:b w:val="false"/>
          <w:i w:val="false"/>
          <w:color w:val="000000"/>
          <w:sz w:val="28"/>
        </w:rPr>
        <w:t xml:space="preserve">
      Ұлттық бірыңғай тестілеуді өткізу қағидаларының </w:t>
      </w:r>
      <w:r>
        <w:rPr>
          <w:rFonts w:ascii="Times New Roman"/>
          <w:b w:val="false"/>
          <w:i w:val="false"/>
          <w:color w:val="000000"/>
          <w:sz w:val="28"/>
        </w:rPr>
        <w:t>63-тармағы</w:t>
      </w:r>
    </w:p>
    <w:p>
      <w:pPr>
        <w:spacing w:after="0"/>
        <w:ind w:left="0"/>
        <w:jc w:val="both"/>
      </w:pPr>
      <w:r>
        <w:rPr>
          <w:rFonts w:ascii="Times New Roman"/>
          <w:b w:val="false"/>
          <w:i w:val="false"/>
          <w:color w:val="000000"/>
          <w:sz w:val="28"/>
        </w:rPr>
        <w:t>
      Комиссия құрамында:</w:t>
      </w:r>
    </w:p>
    <w:p>
      <w:pPr>
        <w:spacing w:after="0"/>
        <w:ind w:left="0"/>
        <w:jc w:val="both"/>
      </w:pPr>
      <w:r>
        <w:rPr>
          <w:rFonts w:ascii="Times New Roman"/>
          <w:b w:val="false"/>
          <w:i w:val="false"/>
          <w:color w:val="000000"/>
          <w:sz w:val="28"/>
        </w:rPr>
        <w:t>
      Төраға (филиал жетекшісі/жауапты хатшы) ___________________________________________</w:t>
      </w:r>
    </w:p>
    <w:p>
      <w:pPr>
        <w:spacing w:after="0"/>
        <w:ind w:left="0"/>
        <w:jc w:val="both"/>
      </w:pPr>
      <w:r>
        <w:rPr>
          <w:rFonts w:ascii="Times New Roman"/>
          <w:b w:val="false"/>
          <w:i w:val="false"/>
          <w:color w:val="000000"/>
          <w:sz w:val="28"/>
        </w:rPr>
        <w:t>
      (Т.А.Ә. (болған жағдайда))</w:t>
      </w:r>
    </w:p>
    <w:p>
      <w:pPr>
        <w:spacing w:after="0"/>
        <w:ind w:left="0"/>
        <w:jc w:val="both"/>
      </w:pPr>
      <w:r>
        <w:rPr>
          <w:rFonts w:ascii="Times New Roman"/>
          <w:b w:val="false"/>
          <w:i w:val="false"/>
          <w:color w:val="000000"/>
          <w:sz w:val="28"/>
        </w:rPr>
        <w:t>
      Комиссия мүшелері 1._____________________________________________________________</w:t>
      </w:r>
    </w:p>
    <w:p>
      <w:pPr>
        <w:spacing w:after="0"/>
        <w:ind w:left="0"/>
        <w:jc w:val="both"/>
      </w:pPr>
      <w:r>
        <w:rPr>
          <w:rFonts w:ascii="Times New Roman"/>
          <w:b w:val="false"/>
          <w:i w:val="false"/>
          <w:color w:val="000000"/>
          <w:sz w:val="28"/>
        </w:rPr>
        <w:t>
      (лауазымы Т.А.Ә. (болған жағдайда))</w:t>
      </w:r>
    </w:p>
    <w:p>
      <w:pPr>
        <w:spacing w:after="0"/>
        <w:ind w:left="0"/>
        <w:jc w:val="both"/>
      </w:pPr>
      <w:r>
        <w:rPr>
          <w:rFonts w:ascii="Times New Roman"/>
          <w:b w:val="false"/>
          <w:i w:val="false"/>
          <w:color w:val="000000"/>
          <w:sz w:val="28"/>
        </w:rPr>
        <w:t>
      2.______________________________________________________________________________</w:t>
      </w:r>
    </w:p>
    <w:p>
      <w:pPr>
        <w:spacing w:after="0"/>
        <w:ind w:left="0"/>
        <w:jc w:val="both"/>
      </w:pPr>
      <w:r>
        <w:rPr>
          <w:rFonts w:ascii="Times New Roman"/>
          <w:b w:val="false"/>
          <w:i w:val="false"/>
          <w:color w:val="000000"/>
          <w:sz w:val="28"/>
        </w:rPr>
        <w:t>
      (лауазымы Т.А.Ә. (болған жағдайда))</w:t>
      </w:r>
    </w:p>
    <w:p>
      <w:pPr>
        <w:spacing w:after="0"/>
        <w:ind w:left="0"/>
        <w:jc w:val="both"/>
      </w:pPr>
      <w:r>
        <w:rPr>
          <w:rFonts w:ascii="Times New Roman"/>
          <w:b w:val="false"/>
          <w:i w:val="false"/>
          <w:color w:val="000000"/>
          <w:sz w:val="28"/>
        </w:rPr>
        <w:t>
      3.______________________________________________________________________________</w:t>
      </w:r>
    </w:p>
    <w:p>
      <w:pPr>
        <w:spacing w:after="0"/>
        <w:ind w:left="0"/>
        <w:jc w:val="both"/>
      </w:pPr>
      <w:r>
        <w:rPr>
          <w:rFonts w:ascii="Times New Roman"/>
          <w:b w:val="false"/>
          <w:i w:val="false"/>
          <w:color w:val="000000"/>
          <w:sz w:val="28"/>
        </w:rPr>
        <w:t>
      (лауазымы Т.А.Ә. (болған жағдайда))</w:t>
      </w:r>
    </w:p>
    <w:p>
      <w:pPr>
        <w:spacing w:after="0"/>
        <w:ind w:left="0"/>
        <w:jc w:val="both"/>
      </w:pPr>
      <w:r>
        <w:rPr>
          <w:rFonts w:ascii="Times New Roman"/>
          <w:b w:val="false"/>
          <w:i w:val="false"/>
          <w:color w:val="000000"/>
          <w:sz w:val="28"/>
        </w:rPr>
        <w:t>
      4.______________________________________________________________________________</w:t>
      </w:r>
    </w:p>
    <w:p>
      <w:pPr>
        <w:spacing w:after="0"/>
        <w:ind w:left="0"/>
        <w:jc w:val="both"/>
      </w:pPr>
      <w:r>
        <w:rPr>
          <w:rFonts w:ascii="Times New Roman"/>
          <w:b w:val="false"/>
          <w:i w:val="false"/>
          <w:color w:val="000000"/>
          <w:sz w:val="28"/>
        </w:rPr>
        <w:t>
      (лауазымы Т.А.Ә. (болған жағдайда))</w:t>
      </w:r>
    </w:p>
    <w:p>
      <w:pPr>
        <w:spacing w:after="0"/>
        <w:ind w:left="0"/>
        <w:jc w:val="both"/>
      </w:pPr>
      <w:r>
        <w:rPr>
          <w:rFonts w:ascii="Times New Roman"/>
          <w:b w:val="false"/>
          <w:i w:val="false"/>
          <w:color w:val="000000"/>
          <w:sz w:val="28"/>
        </w:rPr>
        <w:t xml:space="preserve">
      Ұлттық бірыңғай тестілеу кітапшалары жойылғандығы туралы осы акты құрды: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46"/>
        <w:gridCol w:w="3164"/>
        <w:gridCol w:w="2750"/>
        <w:gridCol w:w="746"/>
        <w:gridCol w:w="4894"/>
      </w:tblGrid>
      <w:tr>
        <w:trPr>
          <w:trHeight w:val="30" w:hRule="atLeast"/>
        </w:trPr>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Лек нөмірі</w:t>
            </w:r>
          </w:p>
        </w:tc>
        <w:tc>
          <w:tcPr>
            <w:tcW w:w="3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Тестілеуге жіберілген кітапшалардың нақты саны (оның ішінде неміс және француз тілінің кітапшалары)</w:t>
            </w:r>
          </w:p>
        </w:tc>
        <w:tc>
          <w:tcPr>
            <w:tcW w:w="27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Жойылған кітапшалар саны (оның ішінде неміс және француз тілінің кітапшалары)</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Кітапшалардың инвентарлық нөмірі</w:t>
            </w:r>
          </w:p>
        </w:tc>
        <w:tc>
          <w:tcPr>
            <w:tcW w:w="48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ҰТО-ға әкелінген кітапшалар саны (тестілеу нәтижелері жойылған түсушілердің, және де Республикалық апелляциялық комиссияның шешімімен балл қосылған түсушілердің кітапшалары)</w:t>
            </w:r>
          </w:p>
        </w:tc>
      </w:tr>
      <w:tr>
        <w:trPr>
          <w:trHeight w:val="30" w:hRule="atLeast"/>
        </w:trPr>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1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9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10042"/>
        <w:gridCol w:w="2258"/>
      </w:tblGrid>
      <w:tr>
        <w:trPr>
          <w:trHeight w:val="30" w:hRule="atLeast"/>
        </w:trPr>
        <w:tc>
          <w:tcPr>
            <w:tcW w:w="10042"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Кітапшалардың жойылу жолы: ___________________________________________________________________</w:t>
            </w:r>
            <w:r>
              <w:br/>
            </w:r>
            <w:r>
              <w:rPr>
                <w:rFonts w:ascii="Times New Roman"/>
                <w:b w:val="false"/>
                <w:i w:val="false"/>
                <w:color w:val="000000"/>
                <w:sz w:val="20"/>
              </w:rPr>
              <w:t>
(жою тәсілін көрсету-механикалық ұсақтау немесе өртеу) (жойылған орнын көрсету)</w:t>
            </w:r>
            <w:r>
              <w:br/>
            </w:r>
            <w:r>
              <w:rPr>
                <w:rFonts w:ascii="Times New Roman"/>
                <w:b w:val="false"/>
                <w:i w:val="false"/>
                <w:color w:val="000000"/>
                <w:sz w:val="20"/>
              </w:rPr>
              <w:t>
Төраға (филиал жетекшісі/жауапты хатшы) _____________________________</w:t>
            </w:r>
            <w:r>
              <w:br/>
            </w:r>
            <w:r>
              <w:rPr>
                <w:rFonts w:ascii="Times New Roman"/>
                <w:b w:val="false"/>
                <w:i w:val="false"/>
                <w:color w:val="000000"/>
                <w:sz w:val="20"/>
              </w:rPr>
              <w:t>
(Т.А.Ә. (бар болған жағдайда) қолы)</w:t>
            </w:r>
            <w:r>
              <w:br/>
            </w:r>
            <w:r>
              <w:rPr>
                <w:rFonts w:ascii="Times New Roman"/>
                <w:b w:val="false"/>
                <w:i w:val="false"/>
                <w:color w:val="000000"/>
                <w:sz w:val="20"/>
              </w:rPr>
              <w:t>
Комиссия мүшелері:1.________________________________________________</w:t>
            </w:r>
            <w:r>
              <w:br/>
            </w:r>
            <w:r>
              <w:rPr>
                <w:rFonts w:ascii="Times New Roman"/>
                <w:b w:val="false"/>
                <w:i w:val="false"/>
                <w:color w:val="000000"/>
                <w:sz w:val="20"/>
              </w:rPr>
              <w:t>
(лауазымы, Т.А.Ә. (бар болған жағдайда) қолы)</w:t>
            </w:r>
            <w:r>
              <w:br/>
            </w:r>
            <w:r>
              <w:rPr>
                <w:rFonts w:ascii="Times New Roman"/>
                <w:b w:val="false"/>
                <w:i w:val="false"/>
                <w:color w:val="000000"/>
                <w:sz w:val="20"/>
              </w:rPr>
              <w:t>
2.________________________________________________</w:t>
            </w:r>
            <w:r>
              <w:br/>
            </w:r>
            <w:r>
              <w:rPr>
                <w:rFonts w:ascii="Times New Roman"/>
                <w:b w:val="false"/>
                <w:i w:val="false"/>
                <w:color w:val="000000"/>
                <w:sz w:val="20"/>
              </w:rPr>
              <w:t>
(лауазымы, Т.А.Ә. (бар болған жағдайда) қолы)</w:t>
            </w:r>
            <w:r>
              <w:br/>
            </w:r>
            <w:r>
              <w:rPr>
                <w:rFonts w:ascii="Times New Roman"/>
                <w:b w:val="false"/>
                <w:i w:val="false"/>
                <w:color w:val="000000"/>
                <w:sz w:val="20"/>
              </w:rPr>
              <w:t>
3._______________________________________________</w:t>
            </w:r>
            <w:r>
              <w:br/>
            </w:r>
            <w:r>
              <w:rPr>
                <w:rFonts w:ascii="Times New Roman"/>
                <w:b w:val="false"/>
                <w:i w:val="false"/>
                <w:color w:val="000000"/>
                <w:sz w:val="20"/>
              </w:rPr>
              <w:t>
(лауазымы, Т.А.Ә. (бар болған жағдайда) қолы) 4._____________________________________ _________</w:t>
            </w:r>
            <w:r>
              <w:br/>
            </w:r>
            <w:r>
              <w:rPr>
                <w:rFonts w:ascii="Times New Roman"/>
                <w:b w:val="false"/>
                <w:i w:val="false"/>
                <w:color w:val="000000"/>
                <w:sz w:val="20"/>
              </w:rPr>
              <w:t>
(лауазымы, Т.А.Ә. (бар болған жағдайда)) қолы)</w:t>
            </w:r>
          </w:p>
        </w:tc>
        <w:tc>
          <w:tcPr>
            <w:tcW w:w="2258" w:type="dxa"/>
            <w:tcBorders/>
            <w:tcMar>
              <w:top w:w="15" w:type="dxa"/>
              <w:left w:w="15" w:type="dxa"/>
              <w:bottom w:w="15" w:type="dxa"/>
              <w:right w:w="15" w:type="dxa"/>
            </w:tcMar>
            <w:vAlign w:val="center"/>
          </w:tcPr>
          <w:p>
            <w:pPr>
              <w:spacing w:after="0"/>
              <w:ind w:left="0"/>
              <w:jc w:val="both"/>
            </w:pPr>
            <w:r>
              <w:br/>
            </w:r>
          </w:p>
          <w:p>
            <w:pPr>
              <w:spacing w:after="20"/>
              <w:ind w:left="20"/>
              <w:jc w:val="both"/>
            </w:pPr>
            <w:r>
              <w:t>[MISSING IMAGE: ,  ]</w:t>
            </w:r>
          </w:p>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17-қосымша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17-қосымшаның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12300"/>
      </w:tblGrid>
      <w:tr>
        <w:trPr>
          <w:trHeight w:val="30" w:hRule="atLeast"/>
        </w:trPr>
        <w:tc>
          <w:tcPr>
            <w:tcW w:w="1230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төрағасына</w:t>
            </w:r>
            <w:r>
              <w:br/>
            </w:r>
            <w:r>
              <w:rPr>
                <w:rFonts w:ascii="Times New Roman"/>
                <w:b w:val="false"/>
                <w:i w:val="false"/>
                <w:color w:val="000000"/>
                <w:sz w:val="20"/>
              </w:rPr>
              <w:t>
___________________________________</w:t>
            </w:r>
            <w:r>
              <w:br/>
            </w:r>
            <w:r>
              <w:rPr>
                <w:rFonts w:ascii="Times New Roman"/>
                <w:b w:val="false"/>
                <w:i w:val="false"/>
                <w:color w:val="000000"/>
                <w:sz w:val="20"/>
              </w:rPr>
              <w:t>
(Төрағаның Т.А.Ә. (бар болған жағдайда))</w:t>
            </w:r>
            <w:r>
              <w:br/>
            </w:r>
            <w:r>
              <w:rPr>
                <w:rFonts w:ascii="Times New Roman"/>
                <w:b w:val="false"/>
                <w:i w:val="false"/>
                <w:color w:val="000000"/>
                <w:sz w:val="20"/>
              </w:rPr>
              <w:t>
________________________________________________________________</w:t>
            </w:r>
            <w:r>
              <w:br/>
            </w:r>
            <w:r>
              <w:rPr>
                <w:rFonts w:ascii="Times New Roman"/>
                <w:b w:val="false"/>
                <w:i w:val="false"/>
                <w:color w:val="000000"/>
                <w:sz w:val="20"/>
              </w:rPr>
              <w:t>
(Ұлттық бірыңғай тестілеу өткізу пункті/ Базалық жоғары оқу орны атауы)</w:t>
            </w:r>
            <w:r>
              <w:br/>
            </w:r>
            <w:r>
              <w:rPr>
                <w:rFonts w:ascii="Times New Roman"/>
                <w:b w:val="false"/>
                <w:i w:val="false"/>
                <w:color w:val="000000"/>
                <w:sz w:val="20"/>
              </w:rPr>
              <w:t>
түсуші _________________________________________</w:t>
            </w:r>
            <w:r>
              <w:br/>
            </w:r>
            <w:r>
              <w:rPr>
                <w:rFonts w:ascii="Times New Roman"/>
                <w:b w:val="false"/>
                <w:i w:val="false"/>
                <w:color w:val="000000"/>
                <w:sz w:val="20"/>
              </w:rPr>
              <w:t>
ТЖК ______________ Нұсқа ______ Аудитория ______</w:t>
            </w:r>
          </w:p>
        </w:tc>
      </w:tr>
    </w:tbl>
    <w:bookmarkStart w:name="z122" w:id="109"/>
    <w:p>
      <w:pPr>
        <w:spacing w:after="0"/>
        <w:ind w:left="0"/>
        <w:jc w:val="left"/>
      </w:pPr>
      <w:r>
        <w:rPr>
          <w:rFonts w:ascii="Times New Roman"/>
          <w:b/>
          <w:i w:val="false"/>
          <w:color w:val="000000"/>
        </w:rPr>
        <w:t xml:space="preserve"> Өтініш Ұлттық бірыңғай тестілеу Сізден келесі тест тапсырмаларын мазмұны бойынша қарауыңызды сұраймын:</w:t>
      </w:r>
    </w:p>
    <w:bookmarkEnd w:id="10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82"/>
        <w:gridCol w:w="864"/>
        <w:gridCol w:w="4336"/>
        <w:gridCol w:w="631"/>
        <w:gridCol w:w="5487"/>
      </w:tblGrid>
      <w:tr>
        <w:trPr>
          <w:trHeight w:val="30" w:hRule="atLeast"/>
        </w:trPr>
        <w:tc>
          <w:tcPr>
            <w:tcW w:w="9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Пән</w:t>
            </w: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 тапсырма-сының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Себебі</w:t>
            </w:r>
            <w:r>
              <w:br/>
            </w:r>
            <w:r>
              <w:rPr>
                <w:rFonts w:ascii="Times New Roman"/>
                <w:b w:val="false"/>
                <w:i w:val="false"/>
                <w:color w:val="000000"/>
                <w:sz w:val="20"/>
              </w:rPr>
              <w:t>
Төмендегілердің біреуін көрсетіңіз:</w:t>
            </w:r>
            <w:r>
              <w:br/>
            </w:r>
            <w:r>
              <w:rPr>
                <w:rFonts w:ascii="Times New Roman"/>
                <w:b w:val="false"/>
                <w:i w:val="false"/>
                <w:color w:val="000000"/>
                <w:sz w:val="20"/>
              </w:rPr>
              <w:t>
- дұрыс жауаптар дұрыс жауаптар кодымен сәйкес келмейді (дұрыс жауап нұсқасы көрсетіледі);</w:t>
            </w:r>
            <w:r>
              <w:br/>
            </w:r>
            <w:r>
              <w:rPr>
                <w:rFonts w:ascii="Times New Roman"/>
                <w:b w:val="false"/>
                <w:i w:val="false"/>
                <w:color w:val="000000"/>
                <w:sz w:val="20"/>
              </w:rPr>
              <w:t>
- дұрыс жауабы жоқ;</w:t>
            </w:r>
            <w:r>
              <w:br/>
            </w:r>
            <w:r>
              <w:rPr>
                <w:rFonts w:ascii="Times New Roman"/>
                <w:b w:val="false"/>
                <w:i w:val="false"/>
                <w:color w:val="000000"/>
                <w:sz w:val="20"/>
              </w:rPr>
              <w:t>
- бес жауап нұсқасынан бір жауапты таңдауға арналған тест тапсырмаларында бірнеше дұрыс жауап болса (барлық дұрыс жауаптар нұсқасы көрсетіледі);</w:t>
            </w:r>
            <w:r>
              <w:br/>
            </w:r>
            <w:r>
              <w:rPr>
                <w:rFonts w:ascii="Times New Roman"/>
                <w:b w:val="false"/>
                <w:i w:val="false"/>
                <w:color w:val="000000"/>
                <w:sz w:val="20"/>
              </w:rPr>
              <w:t>
- сұрақ дүрыс құрастырылмаған;</w:t>
            </w:r>
            <w:r>
              <w:br/>
            </w:r>
            <w:r>
              <w:rPr>
                <w:rFonts w:ascii="Times New Roman"/>
                <w:b w:val="false"/>
                <w:i w:val="false"/>
                <w:color w:val="000000"/>
                <w:sz w:val="20"/>
              </w:rPr>
              <w:t>
- мәтіннің үзіндісі болмағандықтан, нақты дұрыс жауапты анықтау мүмкін емес.</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548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 "Апелляциялық комиссия шешімі" бағанын апелляциялық комиссия мүшелері толтырады және келесі мәндерді қабылдайды: "Қанағаттан-дырылды" немесе "Қанағаттан-дырылмайды"</w:t>
            </w:r>
          </w:p>
        </w:tc>
      </w:tr>
      <w:tr>
        <w:trPr>
          <w:trHeight w:val="30" w:hRule="atLeast"/>
        </w:trPr>
        <w:tc>
          <w:tcPr>
            <w:tcW w:w="9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9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Математика-лық сауаттылық</w:t>
            </w: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9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сауаттылығы</w:t>
            </w: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9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 1</w:t>
            </w: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98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 2</w:t>
            </w: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Барлығы</w:t>
            </w:r>
          </w:p>
        </w:tc>
        <w:tc>
          <w:tcPr>
            <w:tcW w:w="43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bl>
    <w:p>
      <w:pPr>
        <w:spacing w:after="0"/>
        <w:ind w:left="0"/>
        <w:jc w:val="both"/>
      </w:pPr>
      <w:r>
        <w:rPr>
          <w:rFonts w:ascii="Times New Roman"/>
          <w:b w:val="false"/>
          <w:i w:val="false"/>
          <w:color w:val="000000"/>
          <w:sz w:val="28"/>
        </w:rPr>
        <w:t>
      Мерзімі __________ Түсушінің қолы ________________________________________________</w:t>
      </w:r>
    </w:p>
    <w:p>
      <w:pPr>
        <w:spacing w:after="0"/>
        <w:ind w:left="0"/>
        <w:jc w:val="both"/>
      </w:pPr>
      <w:r>
        <w:rPr>
          <w:rFonts w:ascii="Times New Roman"/>
          <w:b w:val="false"/>
          <w:i w:val="false"/>
          <w:color w:val="000000"/>
          <w:sz w:val="28"/>
        </w:rPr>
        <w:t>
      Апелляциялық комиссия төрағасының қолы __________________________________________</w:t>
      </w:r>
    </w:p>
    <w:p>
      <w:pPr>
        <w:spacing w:after="0"/>
        <w:ind w:left="0"/>
        <w:jc w:val="both"/>
      </w:pPr>
      <w:r>
        <w:rPr>
          <w:rFonts w:ascii="Times New Roman"/>
          <w:b w:val="false"/>
          <w:i w:val="false"/>
          <w:color w:val="000000"/>
          <w:sz w:val="28"/>
        </w:rPr>
        <w:t>
      Апелляциялық комиссия мүшелерінің қолы __________________________________________</w:t>
      </w:r>
    </w:p>
    <w:p>
      <w:pPr>
        <w:spacing w:after="0"/>
        <w:ind w:left="0"/>
        <w:jc w:val="both"/>
      </w:pPr>
      <w:r>
        <w:rPr>
          <w:rFonts w:ascii="Times New Roman"/>
          <w:b w:val="false"/>
          <w:i w:val="false"/>
          <w:color w:val="000000"/>
          <w:sz w:val="28"/>
        </w:rPr>
        <w:t>
      Апелляциялық комиссия шешімімен келісемін ________________________________________</w:t>
      </w:r>
    </w:p>
    <w:p>
      <w:pPr>
        <w:spacing w:after="0"/>
        <w:ind w:left="0"/>
        <w:jc w:val="both"/>
      </w:pPr>
      <w:r>
        <w:rPr>
          <w:rFonts w:ascii="Times New Roman"/>
          <w:b w:val="false"/>
          <w:i w:val="false"/>
          <w:color w:val="000000"/>
          <w:sz w:val="28"/>
        </w:rPr>
        <w:t>
      (түсушінің қолы)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18-қосымша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18-қосымшаның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12300"/>
      </w:tblGrid>
      <w:tr>
        <w:trPr>
          <w:trHeight w:val="30" w:hRule="atLeast"/>
        </w:trPr>
        <w:tc>
          <w:tcPr>
            <w:tcW w:w="1230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төрағасына</w:t>
            </w:r>
            <w:r>
              <w:br/>
            </w:r>
            <w:r>
              <w:rPr>
                <w:rFonts w:ascii="Times New Roman"/>
                <w:b w:val="false"/>
                <w:i w:val="false"/>
                <w:color w:val="000000"/>
                <w:sz w:val="20"/>
              </w:rPr>
              <w:t>
____________________________________</w:t>
            </w:r>
            <w:r>
              <w:br/>
            </w:r>
            <w:r>
              <w:rPr>
                <w:rFonts w:ascii="Times New Roman"/>
                <w:b w:val="false"/>
                <w:i w:val="false"/>
                <w:color w:val="000000"/>
                <w:sz w:val="20"/>
              </w:rPr>
              <w:t>
(Төрағаның Т.А.Ә. (бар болған жағдайда))</w:t>
            </w:r>
            <w:r>
              <w:br/>
            </w:r>
            <w:r>
              <w:rPr>
                <w:rFonts w:ascii="Times New Roman"/>
                <w:b w:val="false"/>
                <w:i w:val="false"/>
                <w:color w:val="000000"/>
                <w:sz w:val="20"/>
              </w:rPr>
              <w:t>
_____________________________________</w:t>
            </w:r>
            <w:r>
              <w:br/>
            </w:r>
            <w:r>
              <w:rPr>
                <w:rFonts w:ascii="Times New Roman"/>
                <w:b w:val="false"/>
                <w:i w:val="false"/>
                <w:color w:val="000000"/>
                <w:sz w:val="20"/>
              </w:rPr>
              <w:t>
(Ұлттық бірыңғай тестілеу өткізу пункті/ Базалық жоғары оқу орны атауы)</w:t>
            </w:r>
            <w:r>
              <w:br/>
            </w:r>
            <w:r>
              <w:rPr>
                <w:rFonts w:ascii="Times New Roman"/>
                <w:b w:val="false"/>
                <w:i w:val="false"/>
                <w:color w:val="000000"/>
                <w:sz w:val="20"/>
              </w:rPr>
              <w:t>
түсуші_______________________________</w:t>
            </w:r>
            <w:r>
              <w:br/>
            </w:r>
            <w:r>
              <w:rPr>
                <w:rFonts w:ascii="Times New Roman"/>
                <w:b w:val="false"/>
                <w:i w:val="false"/>
                <w:color w:val="000000"/>
                <w:sz w:val="20"/>
              </w:rPr>
              <w:t>
тестіленушінің жеке коды _________________ Нұсқа ______ Аудитория _____</w:t>
            </w:r>
          </w:p>
        </w:tc>
      </w:tr>
    </w:tbl>
    <w:p>
      <w:pPr>
        <w:spacing w:after="0"/>
        <w:ind w:left="0"/>
        <w:jc w:val="left"/>
      </w:pPr>
      <w:r>
        <w:rPr>
          <w:rFonts w:ascii="Times New Roman"/>
          <w:b/>
          <w:i w:val="false"/>
          <w:color w:val="000000"/>
        </w:rPr>
        <w:t xml:space="preserve"> Өтініш Ұлттық бірыңғай тестілеу (қысқартылған оқыту мерзімдерін көздейтін жоғары білім кадрларын даярлаудың ұқсас бағыттары бойынша) Сізден келесі тест тапсырмаларын мазмұны бойынша қарауыңызды сұраймын: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49"/>
        <w:gridCol w:w="890"/>
        <w:gridCol w:w="4463"/>
        <w:gridCol w:w="650"/>
        <w:gridCol w:w="5648"/>
      </w:tblGrid>
      <w:tr>
        <w:trPr>
          <w:trHeight w:val="30" w:hRule="atLeast"/>
        </w:trPr>
        <w:tc>
          <w:tcPr>
            <w:tcW w:w="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Пән</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 тапсырма-сының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Себебі</w:t>
            </w:r>
            <w:r>
              <w:br/>
            </w:r>
            <w:r>
              <w:rPr>
                <w:rFonts w:ascii="Times New Roman"/>
                <w:b w:val="false"/>
                <w:i w:val="false"/>
                <w:color w:val="000000"/>
                <w:sz w:val="20"/>
              </w:rPr>
              <w:t>
Төмендегілердің біреуін көрсетіңіз:</w:t>
            </w:r>
            <w:r>
              <w:br/>
            </w:r>
            <w:r>
              <w:rPr>
                <w:rFonts w:ascii="Times New Roman"/>
                <w:b w:val="false"/>
                <w:i w:val="false"/>
                <w:color w:val="000000"/>
                <w:sz w:val="20"/>
              </w:rPr>
              <w:t>
- дұрыс жауаптар дұрыс жауаптар кодымен сәйкес келмейді (дұрыс жауап нұсқасы көрсетіледі);</w:t>
            </w:r>
            <w:r>
              <w:br/>
            </w:r>
            <w:r>
              <w:rPr>
                <w:rFonts w:ascii="Times New Roman"/>
                <w:b w:val="false"/>
                <w:i w:val="false"/>
                <w:color w:val="000000"/>
                <w:sz w:val="20"/>
              </w:rPr>
              <w:t>
- дұрыс жауабы жоқ;</w:t>
            </w:r>
            <w:r>
              <w:br/>
            </w:r>
            <w:r>
              <w:rPr>
                <w:rFonts w:ascii="Times New Roman"/>
                <w:b w:val="false"/>
                <w:i w:val="false"/>
                <w:color w:val="000000"/>
                <w:sz w:val="20"/>
              </w:rPr>
              <w:t>
- бес жауап нұсқасынан бір жауапты таңдауға арналған тест тапсырмаларында бірнеше дұрыс жауап болса (барлық дұрыс жауаптар нұсқасы көрсетіледі);</w:t>
            </w:r>
            <w:r>
              <w:br/>
            </w:r>
            <w:r>
              <w:rPr>
                <w:rFonts w:ascii="Times New Roman"/>
                <w:b w:val="false"/>
                <w:i w:val="false"/>
                <w:color w:val="000000"/>
                <w:sz w:val="20"/>
              </w:rPr>
              <w:t>
- сұрақ дүрыс құрастырылмаған;</w:t>
            </w:r>
            <w:r>
              <w:br/>
            </w:r>
            <w:r>
              <w:rPr>
                <w:rFonts w:ascii="Times New Roman"/>
                <w:b w:val="false"/>
                <w:i w:val="false"/>
                <w:color w:val="000000"/>
                <w:sz w:val="20"/>
              </w:rPr>
              <w:t>
- мәтіннің үзіндісі болмағандықтан, нақты дұрыс жауапты анықтау мүмкін емес.</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564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 "Апелляциялық комиссия шешімі" бағанын апелляциялық комиссия мүшелері толтырады және келесі мәндерді қабылдайды: "Қанағаттан-дырылды" немесе "Қанағаттан-дырылмайды"</w:t>
            </w:r>
          </w:p>
        </w:tc>
      </w:tr>
      <w:tr>
        <w:trPr>
          <w:trHeight w:val="30" w:hRule="atLeast"/>
        </w:trPr>
        <w:tc>
          <w:tcPr>
            <w:tcW w:w="64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бейіндік пән</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64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w:t>
            </w: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Барлығы</w:t>
            </w:r>
          </w:p>
        </w:tc>
        <w:tc>
          <w:tcPr>
            <w:tcW w:w="4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vMerge/>
            <w:tcBorders>
              <w:top w:val="nil"/>
              <w:left w:val="single" w:color="cfcfcf" w:sz="5"/>
              <w:bottom w:val="single" w:color="cfcfcf" w:sz="5"/>
              <w:right w:val="single" w:color="cfcfcf" w:sz="5"/>
            </w:tcBorders>
          </w:tcPr>
          <w:p/>
        </w:tc>
      </w:tr>
    </w:tbl>
    <w:p>
      <w:pPr>
        <w:spacing w:after="0"/>
        <w:ind w:left="0"/>
        <w:jc w:val="both"/>
      </w:pPr>
      <w:r>
        <w:rPr>
          <w:rFonts w:ascii="Times New Roman"/>
          <w:b w:val="false"/>
          <w:i w:val="false"/>
          <w:color w:val="000000"/>
          <w:sz w:val="28"/>
        </w:rPr>
        <w:t>
      Мерзімі __________ Түсушінің қолы ________________________________________________</w:t>
      </w:r>
    </w:p>
    <w:p>
      <w:pPr>
        <w:spacing w:after="0"/>
        <w:ind w:left="0"/>
        <w:jc w:val="both"/>
      </w:pPr>
      <w:r>
        <w:rPr>
          <w:rFonts w:ascii="Times New Roman"/>
          <w:b w:val="false"/>
          <w:i w:val="false"/>
          <w:color w:val="000000"/>
          <w:sz w:val="28"/>
        </w:rPr>
        <w:t>
      Апелляциялық комиссия төрағасының қолы __________________________________________</w:t>
      </w:r>
    </w:p>
    <w:p>
      <w:pPr>
        <w:spacing w:after="0"/>
        <w:ind w:left="0"/>
        <w:jc w:val="both"/>
      </w:pPr>
      <w:r>
        <w:rPr>
          <w:rFonts w:ascii="Times New Roman"/>
          <w:b w:val="false"/>
          <w:i w:val="false"/>
          <w:color w:val="000000"/>
          <w:sz w:val="28"/>
        </w:rPr>
        <w:t>
      Апелляциялық комиссия мүшелерінің қолы __________________________________________</w:t>
      </w:r>
    </w:p>
    <w:p>
      <w:pPr>
        <w:spacing w:after="0"/>
        <w:ind w:left="0"/>
        <w:jc w:val="both"/>
      </w:pPr>
      <w:r>
        <w:rPr>
          <w:rFonts w:ascii="Times New Roman"/>
          <w:b w:val="false"/>
          <w:i w:val="false"/>
          <w:color w:val="000000"/>
          <w:sz w:val="28"/>
        </w:rPr>
        <w:t>
      Апелляциялық комиссия шешімімен келісемін ________________________________________</w:t>
      </w:r>
    </w:p>
    <w:p>
      <w:pPr>
        <w:spacing w:after="0"/>
        <w:ind w:left="0"/>
        <w:jc w:val="both"/>
      </w:pPr>
      <w:r>
        <w:rPr>
          <w:rFonts w:ascii="Times New Roman"/>
          <w:b w:val="false"/>
          <w:i w:val="false"/>
          <w:color w:val="000000"/>
          <w:sz w:val="28"/>
        </w:rPr>
        <w:t>
      (түсушінің қолы)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19-қосымша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19-қосымшаның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12300"/>
      </w:tblGrid>
      <w:tr>
        <w:trPr>
          <w:trHeight w:val="30" w:hRule="atLeast"/>
        </w:trPr>
        <w:tc>
          <w:tcPr>
            <w:tcW w:w="1230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төрағасына</w:t>
            </w:r>
            <w:r>
              <w:br/>
            </w:r>
            <w:r>
              <w:rPr>
                <w:rFonts w:ascii="Times New Roman"/>
                <w:b w:val="false"/>
                <w:i w:val="false"/>
                <w:color w:val="000000"/>
                <w:sz w:val="20"/>
              </w:rPr>
              <w:t>
__________________________________</w:t>
            </w:r>
            <w:r>
              <w:br/>
            </w:r>
            <w:r>
              <w:rPr>
                <w:rFonts w:ascii="Times New Roman"/>
                <w:b w:val="false"/>
                <w:i w:val="false"/>
                <w:color w:val="000000"/>
                <w:sz w:val="20"/>
              </w:rPr>
              <w:t>
(Төрағаның Т.А.Ә. (бар болған жағдайда))</w:t>
            </w:r>
            <w:r>
              <w:br/>
            </w:r>
            <w:r>
              <w:rPr>
                <w:rFonts w:ascii="Times New Roman"/>
                <w:b w:val="false"/>
                <w:i w:val="false"/>
                <w:color w:val="000000"/>
                <w:sz w:val="20"/>
              </w:rPr>
              <w:t>
_____________________________________</w:t>
            </w:r>
            <w:r>
              <w:br/>
            </w:r>
            <w:r>
              <w:rPr>
                <w:rFonts w:ascii="Times New Roman"/>
                <w:b w:val="false"/>
                <w:i w:val="false"/>
                <w:color w:val="000000"/>
                <w:sz w:val="20"/>
              </w:rPr>
              <w:t>
(Ұлттық бірыңғай тестілеу өткізу пункті/ Базалық жоғары оқу орны атауы)</w:t>
            </w:r>
            <w:r>
              <w:br/>
            </w:r>
            <w:r>
              <w:rPr>
                <w:rFonts w:ascii="Times New Roman"/>
                <w:b w:val="false"/>
                <w:i w:val="false"/>
                <w:color w:val="000000"/>
                <w:sz w:val="20"/>
              </w:rPr>
              <w:t>
түсуші____________________________</w:t>
            </w:r>
            <w:r>
              <w:br/>
            </w:r>
            <w:r>
              <w:rPr>
                <w:rFonts w:ascii="Times New Roman"/>
                <w:b w:val="false"/>
                <w:i w:val="false"/>
                <w:color w:val="000000"/>
                <w:sz w:val="20"/>
              </w:rPr>
              <w:t>
тестіленушінің жеке коды ____________________ Нұсқа ________ Аудитория _______</w:t>
            </w:r>
          </w:p>
        </w:tc>
      </w:tr>
    </w:tbl>
    <w:bookmarkStart w:name="z125" w:id="110"/>
    <w:p>
      <w:pPr>
        <w:spacing w:after="0"/>
        <w:ind w:left="0"/>
        <w:jc w:val="left"/>
      </w:pPr>
      <w:r>
        <w:rPr>
          <w:rFonts w:ascii="Times New Roman"/>
          <w:b/>
          <w:i w:val="false"/>
          <w:color w:val="000000"/>
        </w:rPr>
        <w:t xml:space="preserve"> Өтініш Ұлттық бірыңғай тестілеу</w:t>
      </w:r>
    </w:p>
    <w:bookmarkEnd w:id="110"/>
    <w:p>
      <w:pPr>
        <w:spacing w:after="0"/>
        <w:ind w:left="0"/>
        <w:jc w:val="both"/>
      </w:pPr>
      <w:r>
        <w:rPr>
          <w:rFonts w:ascii="Times New Roman"/>
          <w:b w:val="false"/>
          <w:i w:val="false"/>
          <w:color w:val="000000"/>
          <w:sz w:val="28"/>
        </w:rPr>
        <w:t xml:space="preserve">
      Мен тестілеу нәтижесімен келіспеймін. Менің тестілеу нәтижесінде алған балдар санын қайта қарауыңызды сұраймын.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76"/>
        <w:gridCol w:w="804"/>
        <w:gridCol w:w="1476"/>
        <w:gridCol w:w="804"/>
        <w:gridCol w:w="1476"/>
        <w:gridCol w:w="805"/>
        <w:gridCol w:w="1924"/>
        <w:gridCol w:w="805"/>
        <w:gridCol w:w="1924"/>
        <w:gridCol w:w="806"/>
      </w:tblGrid>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 бойынша тест тапсырмасының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Математикалық сауаттылық бойынша тест тапсырмасының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сауаттылығы бойынша тест тапсырмасының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Бейіндік пән тест тапсырмасының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Бейіндік пән тест тапсырмасының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9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Мерзімі __________ Түсушінің қолы ________________________________________________</w:t>
      </w:r>
    </w:p>
    <w:p>
      <w:pPr>
        <w:spacing w:after="0"/>
        <w:ind w:left="0"/>
        <w:jc w:val="both"/>
      </w:pPr>
      <w:r>
        <w:rPr>
          <w:rFonts w:ascii="Times New Roman"/>
          <w:b w:val="false"/>
          <w:i w:val="false"/>
          <w:color w:val="000000"/>
          <w:sz w:val="28"/>
        </w:rPr>
        <w:t>
      Апелляциялық комиссия төрағасының қолы __________________________________________</w:t>
      </w:r>
    </w:p>
    <w:p>
      <w:pPr>
        <w:spacing w:after="0"/>
        <w:ind w:left="0"/>
        <w:jc w:val="both"/>
      </w:pPr>
      <w:r>
        <w:rPr>
          <w:rFonts w:ascii="Times New Roman"/>
          <w:b w:val="false"/>
          <w:i w:val="false"/>
          <w:color w:val="000000"/>
          <w:sz w:val="28"/>
        </w:rPr>
        <w:t>
      Апелляциялық комиссия мүшелерінің қолы __________________________________________</w:t>
      </w:r>
    </w:p>
    <w:p>
      <w:pPr>
        <w:spacing w:after="0"/>
        <w:ind w:left="0"/>
        <w:jc w:val="both"/>
      </w:pPr>
      <w:r>
        <w:rPr>
          <w:rFonts w:ascii="Times New Roman"/>
          <w:b w:val="false"/>
          <w:i w:val="false"/>
          <w:color w:val="000000"/>
          <w:sz w:val="28"/>
        </w:rPr>
        <w:t>
      Апелляциялық комиссия шешімімен келісемін ________________________________________</w:t>
      </w:r>
    </w:p>
    <w:p>
      <w:pPr>
        <w:spacing w:after="0"/>
        <w:ind w:left="0"/>
        <w:jc w:val="both"/>
      </w:pPr>
      <w:r>
        <w:rPr>
          <w:rFonts w:ascii="Times New Roman"/>
          <w:b w:val="false"/>
          <w:i w:val="false"/>
          <w:color w:val="000000"/>
          <w:sz w:val="28"/>
        </w:rPr>
        <w:t>
      (түсушінің қолы)</w:t>
      </w:r>
    </w:p>
    <w:p>
      <w:pPr>
        <w:spacing w:after="0"/>
        <w:ind w:left="0"/>
        <w:jc w:val="both"/>
      </w:pPr>
      <w:r>
        <w:rPr>
          <w:rFonts w:ascii="Times New Roman"/>
          <w:b w:val="false"/>
          <w:i w:val="false"/>
          <w:color w:val="000000"/>
          <w:sz w:val="28"/>
        </w:rPr>
        <w:t>
      Ескерту: - "Апелляциялық комиссия шешімі" бағанын апелляциялық комиссия мүшелері толтырады және келесідей мәндерді қабылдайды: "Қанағаттандырылды" неме "Қанағаттандырылмады"</w:t>
      </w:r>
    </w:p>
    <w:p>
      <w:pPr>
        <w:spacing w:after="0"/>
        <w:ind w:left="0"/>
        <w:jc w:val="both"/>
      </w:pPr>
      <w:r>
        <w:rPr>
          <w:rFonts w:ascii="Times New Roman"/>
          <w:b w:val="false"/>
          <w:i w:val="false"/>
          <w:color w:val="000000"/>
          <w:sz w:val="28"/>
        </w:rPr>
        <w:t>
      - Қалған бағандар түсушінің қолымен толтырылады.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20-қосымша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20-қосымшаның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Borders>
          <w:top w:val="none"/>
          <w:left w:val="none"/>
          <w:bottom w:val="none"/>
          <w:right w:val="none"/>
          <w:insideH w:val="none"/>
          <w:insideV w:val="none"/>
        </w:tblBorders>
      </w:tblPr>
      <w:tblGrid>
        <w:gridCol w:w="12300"/>
      </w:tblGrid>
      <w:tr>
        <w:trPr>
          <w:trHeight w:val="30" w:hRule="atLeast"/>
        </w:trPr>
        <w:tc>
          <w:tcPr>
            <w:tcW w:w="1230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төрағасына</w:t>
            </w:r>
            <w:r>
              <w:br/>
            </w:r>
            <w:r>
              <w:rPr>
                <w:rFonts w:ascii="Times New Roman"/>
                <w:b w:val="false"/>
                <w:i w:val="false"/>
                <w:color w:val="000000"/>
                <w:sz w:val="20"/>
              </w:rPr>
              <w:t>
______________________________________</w:t>
            </w:r>
            <w:r>
              <w:br/>
            </w:r>
            <w:r>
              <w:rPr>
                <w:rFonts w:ascii="Times New Roman"/>
                <w:b w:val="false"/>
                <w:i w:val="false"/>
                <w:color w:val="000000"/>
                <w:sz w:val="20"/>
              </w:rPr>
              <w:t>
(Төрағаның Т.А.Ә. (бар болған жағдайда))</w:t>
            </w:r>
            <w:r>
              <w:br/>
            </w:r>
            <w:r>
              <w:rPr>
                <w:rFonts w:ascii="Times New Roman"/>
                <w:b w:val="false"/>
                <w:i w:val="false"/>
                <w:color w:val="000000"/>
                <w:sz w:val="20"/>
              </w:rPr>
              <w:t>
______________________________________</w:t>
            </w:r>
            <w:r>
              <w:br/>
            </w:r>
            <w:r>
              <w:rPr>
                <w:rFonts w:ascii="Times New Roman"/>
                <w:b w:val="false"/>
                <w:i w:val="false"/>
                <w:color w:val="000000"/>
                <w:sz w:val="20"/>
              </w:rPr>
              <w:t>
(Ұлттық бірыңғай тестілеу өткізу пункті/ Базалық жоғары оқу орны атауы)</w:t>
            </w:r>
            <w:r>
              <w:br/>
            </w:r>
            <w:r>
              <w:rPr>
                <w:rFonts w:ascii="Times New Roman"/>
                <w:b w:val="false"/>
                <w:i w:val="false"/>
                <w:color w:val="000000"/>
                <w:sz w:val="20"/>
              </w:rPr>
              <w:t>
түсуші________________________________</w:t>
            </w:r>
            <w:r>
              <w:br/>
            </w:r>
            <w:r>
              <w:rPr>
                <w:rFonts w:ascii="Times New Roman"/>
                <w:b w:val="false"/>
                <w:i w:val="false"/>
                <w:color w:val="000000"/>
                <w:sz w:val="20"/>
              </w:rPr>
              <w:t>
тестіленушінің жеке коды ____________________ Нұсқа ________ Аудитория _______</w:t>
            </w:r>
          </w:p>
        </w:tc>
      </w:tr>
    </w:tbl>
    <w:bookmarkStart w:name="z127" w:id="111"/>
    <w:p>
      <w:pPr>
        <w:spacing w:after="0"/>
        <w:ind w:left="0"/>
        <w:jc w:val="left"/>
      </w:pPr>
      <w:r>
        <w:rPr>
          <w:rFonts w:ascii="Times New Roman"/>
          <w:b/>
          <w:i w:val="false"/>
          <w:color w:val="000000"/>
        </w:rPr>
        <w:t xml:space="preserve"> Өтініш Ұлттық бірыңғай тестілеу (қысқартылған оқыту мерзімдерін көздейтін жоғары білім кадрларын даярлаудың ұқсас бағыттары бойынша)</w:t>
      </w:r>
    </w:p>
    <w:bookmarkEnd w:id="111"/>
    <w:p>
      <w:pPr>
        <w:spacing w:after="0"/>
        <w:ind w:left="0"/>
        <w:jc w:val="both"/>
      </w:pPr>
      <w:r>
        <w:rPr>
          <w:rFonts w:ascii="Times New Roman"/>
          <w:b w:val="false"/>
          <w:i w:val="false"/>
          <w:color w:val="000000"/>
          <w:sz w:val="28"/>
        </w:rPr>
        <w:t xml:space="preserve">
      Мен тестілеу нәтижесімен келіспеймін. Менің тестілеу нәтижесінде алған балдар санын қайта қарауыңызды сұраймын.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739"/>
        <w:gridCol w:w="1770"/>
        <w:gridCol w:w="3248"/>
        <w:gridCol w:w="1771"/>
        <w:gridCol w:w="1772"/>
      </w:tblGrid>
      <w:tr>
        <w:trPr>
          <w:trHeight w:val="30" w:hRule="atLeast"/>
        </w:trPr>
        <w:tc>
          <w:tcPr>
            <w:tcW w:w="37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бейінді пән бойынша тест тапсырмасының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3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 бойынша тест тапсырмасының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c>
          <w:tcPr>
            <w:tcW w:w="17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шешімі</w:t>
            </w:r>
          </w:p>
        </w:tc>
      </w:tr>
      <w:tr>
        <w:trPr>
          <w:trHeight w:val="30" w:hRule="atLeast"/>
        </w:trPr>
        <w:tc>
          <w:tcPr>
            <w:tcW w:w="37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7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7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Мерзімі __________ Түсушінің қолы ________________________________________________</w:t>
      </w:r>
    </w:p>
    <w:p>
      <w:pPr>
        <w:spacing w:after="0"/>
        <w:ind w:left="0"/>
        <w:jc w:val="both"/>
      </w:pPr>
      <w:r>
        <w:rPr>
          <w:rFonts w:ascii="Times New Roman"/>
          <w:b w:val="false"/>
          <w:i w:val="false"/>
          <w:color w:val="000000"/>
          <w:sz w:val="28"/>
        </w:rPr>
        <w:t>
      Апелляциялық комиссия төрағасының қолы __________________________________________</w:t>
      </w:r>
    </w:p>
    <w:p>
      <w:pPr>
        <w:spacing w:after="0"/>
        <w:ind w:left="0"/>
        <w:jc w:val="both"/>
      </w:pPr>
      <w:r>
        <w:rPr>
          <w:rFonts w:ascii="Times New Roman"/>
          <w:b w:val="false"/>
          <w:i w:val="false"/>
          <w:color w:val="000000"/>
          <w:sz w:val="28"/>
        </w:rPr>
        <w:t>
      Апелляциялық комиссия мүшелерінің қолы __________________________________________</w:t>
      </w:r>
    </w:p>
    <w:p>
      <w:pPr>
        <w:spacing w:after="0"/>
        <w:ind w:left="0"/>
        <w:jc w:val="both"/>
      </w:pPr>
      <w:r>
        <w:rPr>
          <w:rFonts w:ascii="Times New Roman"/>
          <w:b w:val="false"/>
          <w:i w:val="false"/>
          <w:color w:val="000000"/>
          <w:sz w:val="28"/>
        </w:rPr>
        <w:t>
      Апелляциялық комиссия шешімімен келісемін ________________________________________</w:t>
      </w:r>
    </w:p>
    <w:p>
      <w:pPr>
        <w:spacing w:after="0"/>
        <w:ind w:left="0"/>
        <w:jc w:val="both"/>
      </w:pPr>
      <w:r>
        <w:rPr>
          <w:rFonts w:ascii="Times New Roman"/>
          <w:b w:val="false"/>
          <w:i w:val="false"/>
          <w:color w:val="000000"/>
          <w:sz w:val="28"/>
        </w:rPr>
        <w:t>
      (түсушінің қолы)</w:t>
      </w:r>
    </w:p>
    <w:p>
      <w:pPr>
        <w:spacing w:after="0"/>
        <w:ind w:left="0"/>
        <w:jc w:val="both"/>
      </w:pPr>
      <w:r>
        <w:rPr>
          <w:rFonts w:ascii="Times New Roman"/>
          <w:b w:val="false"/>
          <w:i w:val="false"/>
          <w:color w:val="000000"/>
          <w:sz w:val="28"/>
        </w:rPr>
        <w:t xml:space="preserve">
      Ескерту: - "Апелляциялық комиссия шешімі" бағанын апелляциялық комиссия мүшелері толтырады және келесідей мәндерді қабылдайды: "Қанағаттандырылды" немесе "Қанағаттандырылмады" </w:t>
      </w:r>
    </w:p>
    <w:p>
      <w:pPr>
        <w:spacing w:after="0"/>
        <w:ind w:left="0"/>
        <w:jc w:val="both"/>
      </w:pPr>
      <w:r>
        <w:rPr>
          <w:rFonts w:ascii="Times New Roman"/>
          <w:b w:val="false"/>
          <w:i w:val="false"/>
          <w:color w:val="000000"/>
          <w:sz w:val="28"/>
        </w:rPr>
        <w:t>
      - Қалған бағандар түсушінің қолымен толтырылады.</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21-қосымшаның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p>
      <w:pPr>
        <w:spacing w:after="0"/>
        <w:ind w:left="0"/>
        <w:jc w:val="left"/>
      </w:pPr>
      <w:r>
        <w:rPr>
          <w:rFonts w:ascii="Times New Roman"/>
          <w:b/>
          <w:i w:val="false"/>
          <w:color w:val="000000"/>
        </w:rPr>
        <w:t xml:space="preserve"> Апелляцияға арналған өтініштерді тіркеу журналы (тест тапсырмаларының мазмұны, мәтін бойынша)</w:t>
      </w:r>
    </w:p>
    <w:p>
      <w:pPr>
        <w:spacing w:after="0"/>
        <w:ind w:left="0"/>
        <w:jc w:val="both"/>
      </w:pPr>
      <w:r>
        <w:rPr>
          <w:rFonts w:ascii="Times New Roman"/>
          <w:b w:val="false"/>
          <w:i w:val="false"/>
          <w:color w:val="000000"/>
          <w:sz w:val="28"/>
        </w:rPr>
        <w:t>
      Ұлттық бірыңғай тестілеу өткізу пункті/ Базалық жоғары оқу орны</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(коды)                        (атауы)</w:t>
      </w:r>
    </w:p>
    <w:p>
      <w:pPr>
        <w:spacing w:after="0"/>
        <w:ind w:left="0"/>
        <w:jc w:val="both"/>
      </w:pPr>
      <w:r>
        <w:rPr>
          <w:rFonts w:ascii="Times New Roman"/>
          <w:b w:val="false"/>
          <w:i w:val="false"/>
          <w:color w:val="000000"/>
          <w:sz w:val="28"/>
        </w:rPr>
        <w:t>
      Лек ________ Мерзімі __________</w:t>
      </w:r>
    </w:p>
    <w:p>
      <w:pPr>
        <w:spacing w:after="0"/>
        <w:ind w:left="0"/>
        <w:jc w:val="both"/>
      </w:pPr>
      <w:r>
        <w:rPr>
          <w:rFonts w:ascii="Times New Roman"/>
          <w:b w:val="false"/>
          <w:i w:val="false"/>
          <w:color w:val="000000"/>
          <w:sz w:val="28"/>
        </w:rPr>
        <w:t>
      Апелляциялық комиссия төрағасы ______________________________ ___________</w:t>
      </w:r>
    </w:p>
    <w:p>
      <w:pPr>
        <w:spacing w:after="0"/>
        <w:ind w:left="0"/>
        <w:jc w:val="both"/>
      </w:pPr>
      <w:r>
        <w:rPr>
          <w:rFonts w:ascii="Times New Roman"/>
          <w:b w:val="false"/>
          <w:i w:val="false"/>
          <w:color w:val="000000"/>
          <w:sz w:val="28"/>
        </w:rPr>
        <w:t>
      (Т.А.Ә. (бар болған жағдайда))                              (қолы)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287"/>
        <w:gridCol w:w="1796"/>
        <w:gridCol w:w="5121"/>
        <w:gridCol w:w="1297"/>
        <w:gridCol w:w="799"/>
      </w:tblGrid>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жеке коды</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Түсушінің қолы</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Ескерту</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16.</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17.</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18.</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19.</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20.</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22.</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23.</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24.</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28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25.</w:t>
            </w:r>
          </w:p>
        </w:tc>
        <w:tc>
          <w:tcPr>
            <w:tcW w:w="17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9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22-қосымшаның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31" w:id="112"/>
    <w:p>
      <w:pPr>
        <w:spacing w:after="0"/>
        <w:ind w:left="0"/>
        <w:jc w:val="left"/>
      </w:pPr>
      <w:r>
        <w:rPr>
          <w:rFonts w:ascii="Times New Roman"/>
          <w:b/>
          <w:i w:val="false"/>
          <w:color w:val="000000"/>
        </w:rPr>
        <w:t xml:space="preserve"> Ұлттық бірыңғай тестілеудің апелляциялық комиссиясы отырысының хаттамасы</w:t>
      </w:r>
    </w:p>
    <w:bookmarkEnd w:id="112"/>
    <w:p>
      <w:pPr>
        <w:spacing w:after="0"/>
        <w:ind w:left="0"/>
        <w:jc w:val="both"/>
      </w:pPr>
      <w:r>
        <w:rPr>
          <w:rFonts w:ascii="Times New Roman"/>
          <w:b w:val="false"/>
          <w:i w:val="false"/>
          <w:color w:val="000000"/>
          <w:sz w:val="28"/>
        </w:rPr>
        <w:t>
      Ұлттық бірыңғай тестілеу өткізу пункті/ Базалық жоғары оқу орны ________________ _______</w:t>
      </w:r>
    </w:p>
    <w:p>
      <w:pPr>
        <w:spacing w:after="0"/>
        <w:ind w:left="0"/>
        <w:jc w:val="both"/>
      </w:pPr>
      <w:r>
        <w:rPr>
          <w:rFonts w:ascii="Times New Roman"/>
          <w:b w:val="false"/>
          <w:i w:val="false"/>
          <w:color w:val="000000"/>
          <w:sz w:val="28"/>
        </w:rPr>
        <w:t>
      (коды) (атауы)</w:t>
      </w:r>
    </w:p>
    <w:p>
      <w:pPr>
        <w:spacing w:after="0"/>
        <w:ind w:left="0"/>
        <w:jc w:val="both"/>
      </w:pPr>
      <w:r>
        <w:rPr>
          <w:rFonts w:ascii="Times New Roman"/>
          <w:b w:val="false"/>
          <w:i w:val="false"/>
          <w:color w:val="000000"/>
          <w:sz w:val="28"/>
        </w:rPr>
        <w:t>
      Лек ________ Мерзімі __________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09"/>
        <w:gridCol w:w="3433"/>
        <w:gridCol w:w="1204"/>
        <w:gridCol w:w="1204"/>
        <w:gridCol w:w="870"/>
        <w:gridCol w:w="535"/>
        <w:gridCol w:w="1205"/>
        <w:gridCol w:w="1870"/>
        <w:gridCol w:w="535"/>
        <w:gridCol w:w="535"/>
      </w:tblGrid>
      <w:tr>
        <w:trPr>
          <w:trHeight w:val="30" w:hRule="atLeast"/>
        </w:trPr>
        <w:tc>
          <w:tcPr>
            <w:tcW w:w="90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Р/с</w:t>
            </w:r>
          </w:p>
        </w:tc>
        <w:tc>
          <w:tcPr>
            <w:tcW w:w="34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w:t>
            </w:r>
          </w:p>
        </w:tc>
        <w:tc>
          <w:tcPr>
            <w:tcW w:w="120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жеке коды</w:t>
            </w:r>
          </w:p>
        </w:tc>
        <w:tc>
          <w:tcPr>
            <w:tcW w:w="120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парағының нөмірі</w:t>
            </w:r>
          </w:p>
        </w:tc>
        <w:tc>
          <w:tcPr>
            <w:tcW w:w="87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Аудитория нөмірі</w:t>
            </w:r>
          </w:p>
        </w:tc>
        <w:tc>
          <w:tcPr>
            <w:tcW w:w="53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Нұсқа</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2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187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9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кестенің жалғасы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759"/>
        <w:gridCol w:w="2730"/>
        <w:gridCol w:w="781"/>
        <w:gridCol w:w="781"/>
        <w:gridCol w:w="781"/>
        <w:gridCol w:w="781"/>
        <w:gridCol w:w="781"/>
        <w:gridCol w:w="781"/>
        <w:gridCol w:w="781"/>
        <w:gridCol w:w="781"/>
        <w:gridCol w:w="781"/>
        <w:gridCol w:w="782"/>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Математикалық сауаттылық</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сауаттылығы</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 1</w:t>
            </w:r>
          </w:p>
        </w:tc>
      </w:tr>
      <w:tr>
        <w:trPr>
          <w:trHeight w:val="30" w:hRule="atLeast"/>
        </w:trPr>
        <w:tc>
          <w:tcPr>
            <w:tcW w:w="17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273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c>
          <w:tcPr>
            <w:tcW w:w="78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78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c>
          <w:tcPr>
            <w:tcW w:w="78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78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кестенің жалғасы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66"/>
        <w:gridCol w:w="1366"/>
        <w:gridCol w:w="1366"/>
        <w:gridCol w:w="1367"/>
        <w:gridCol w:w="1367"/>
        <w:gridCol w:w="1367"/>
        <w:gridCol w:w="1367"/>
        <w:gridCol w:w="1367"/>
        <w:gridCol w:w="1367"/>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 2</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Барлығы</w:t>
            </w:r>
          </w:p>
        </w:tc>
        <w:tc>
          <w:tcPr>
            <w:tcW w:w="136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Шешім</w:t>
            </w:r>
          </w:p>
        </w:tc>
      </w:tr>
      <w:tr>
        <w:trPr>
          <w:trHeight w:val="30" w:hRule="atLeast"/>
        </w:trPr>
        <w:tc>
          <w:tcPr>
            <w:tcW w:w="136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136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c>
          <w:tcPr>
            <w:tcW w:w="136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136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c>
          <w:tcPr>
            <w:tcW w:w="0" w:type="auto"/>
            <w:vMerge/>
            <w:tcBorders>
              <w:top w:val="nil"/>
              <w:left w:val="single" w:color="cfcfcf" w:sz="5"/>
              <w:bottom w:val="single" w:color="cfcfcf" w:sz="5"/>
              <w:right w:val="single" w:color="cfcfcf" w:sz="5"/>
            </w:tcBorders>
          </w:tcP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Ескерту:</w:t>
      </w:r>
    </w:p>
    <w:p>
      <w:pPr>
        <w:spacing w:after="0"/>
        <w:ind w:left="0"/>
        <w:jc w:val="both"/>
      </w:pPr>
      <w:r>
        <w:rPr>
          <w:rFonts w:ascii="Times New Roman"/>
          <w:b w:val="false"/>
          <w:i w:val="false"/>
          <w:color w:val="000000"/>
          <w:sz w:val="28"/>
        </w:rPr>
        <w:t>
      * – апелляцияға берілген тапсырмалар саны;</w:t>
      </w:r>
    </w:p>
    <w:p>
      <w:pPr>
        <w:spacing w:after="0"/>
        <w:ind w:left="0"/>
        <w:jc w:val="both"/>
      </w:pPr>
      <w:r>
        <w:rPr>
          <w:rFonts w:ascii="Times New Roman"/>
          <w:b w:val="false"/>
          <w:i w:val="false"/>
          <w:color w:val="000000"/>
          <w:sz w:val="28"/>
        </w:rPr>
        <w:t>
      ** – апелляция бойынша қанағаттандырылған тапсырмалар саны;</w:t>
      </w:r>
    </w:p>
    <w:tbl>
      <w:tblPr>
        <w:tblW w:w="0" w:type="auto"/>
        <w:tblCellSpacing w:w="0" w:type="auto"/>
        <w:tblBorders>
          <w:top w:val="none"/>
          <w:left w:val="none"/>
          <w:bottom w:val="none"/>
          <w:right w:val="none"/>
          <w:insideH w:val="none"/>
          <w:insideV w:val="none"/>
        </w:tblBorders>
      </w:tblPr>
      <w:tblGrid>
        <w:gridCol w:w="6150"/>
        <w:gridCol w:w="6150"/>
      </w:tblGrid>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төрағасы</w:t>
            </w:r>
            <w:r>
              <w:br/>
            </w:r>
            <w:r>
              <w:rPr>
                <w:rFonts w:ascii="Times New Roman"/>
                <w:b w:val="false"/>
                <w:i w:val="false"/>
                <w:color w:val="000000"/>
                <w:sz w:val="20"/>
              </w:rPr>
              <w:t>
_________ ______________________</w:t>
            </w:r>
            <w:r>
              <w:br/>
            </w:r>
            <w:r>
              <w:rPr>
                <w:rFonts w:ascii="Times New Roman"/>
                <w:b w:val="false"/>
                <w:i w:val="false"/>
                <w:color w:val="000000"/>
                <w:sz w:val="20"/>
              </w:rPr>
              <w:t>
(қолы) (Т.А.Ә. (бар болған жағдайда))</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комиссия төрағасы</w:t>
            </w:r>
            <w:r>
              <w:br/>
            </w:r>
            <w:r>
              <w:rPr>
                <w:rFonts w:ascii="Times New Roman"/>
                <w:b w:val="false"/>
                <w:i w:val="false"/>
                <w:color w:val="000000"/>
                <w:sz w:val="20"/>
              </w:rPr>
              <w:t>
_________ ______________________</w:t>
            </w:r>
            <w:r>
              <w:br/>
            </w:r>
            <w:r>
              <w:rPr>
                <w:rFonts w:ascii="Times New Roman"/>
                <w:b w:val="false"/>
                <w:i w:val="false"/>
                <w:color w:val="000000"/>
                <w:sz w:val="20"/>
              </w:rPr>
              <w:t>
(қолы) (Т.А.Ә. (бар болған жағдайда))</w:t>
            </w:r>
          </w:p>
        </w:tc>
      </w:tr>
      <w:tr>
        <w:trPr>
          <w:trHeight w:val="30" w:hRule="atLeast"/>
        </w:trPr>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Апелляциялық комиссия мүшелері</w:t>
            </w:r>
            <w:r>
              <w:br/>
            </w:r>
            <w:r>
              <w:rPr>
                <w:rFonts w:ascii="Times New Roman"/>
                <w:b w:val="false"/>
                <w:i w:val="false"/>
                <w:color w:val="000000"/>
                <w:sz w:val="20"/>
              </w:rPr>
              <w:t>
_________ __________________________</w:t>
            </w:r>
            <w:r>
              <w:br/>
            </w:r>
            <w:r>
              <w:rPr>
                <w:rFonts w:ascii="Times New Roman"/>
                <w:b w:val="false"/>
                <w:i w:val="false"/>
                <w:color w:val="000000"/>
                <w:sz w:val="20"/>
              </w:rPr>
              <w:t>
(қолы) (Т.А.Ә. (бар болған жағдайда))</w:t>
            </w:r>
          </w:p>
        </w:tc>
        <w:tc>
          <w:tcPr>
            <w:tcW w:w="6150" w:type="dxa"/>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Министрлік өкілі</w:t>
            </w:r>
            <w:r>
              <w:br/>
            </w:r>
            <w:r>
              <w:rPr>
                <w:rFonts w:ascii="Times New Roman"/>
                <w:b w:val="false"/>
                <w:i w:val="false"/>
                <w:color w:val="000000"/>
                <w:sz w:val="20"/>
              </w:rPr>
              <w:t>
_________ __________________________</w:t>
            </w:r>
            <w:r>
              <w:br/>
            </w:r>
            <w:r>
              <w:rPr>
                <w:rFonts w:ascii="Times New Roman"/>
                <w:b w:val="false"/>
                <w:i w:val="false"/>
                <w:color w:val="000000"/>
                <w:sz w:val="20"/>
              </w:rPr>
              <w:t>
(қолы) (Т.А.Ә. (бар болған жағдайда))</w:t>
            </w:r>
          </w:p>
        </w:tc>
      </w:tr>
    </w:tbl>
    <w:p>
      <w:pPr>
        <w:spacing w:after="0"/>
        <w:ind w:left="0"/>
        <w:jc w:val="left"/>
      </w:pP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23-қосымша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23-қосымшаның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33" w:id="113"/>
    <w:p>
      <w:pPr>
        <w:spacing w:after="0"/>
        <w:ind w:left="0"/>
        <w:jc w:val="left"/>
      </w:pPr>
      <w:r>
        <w:rPr>
          <w:rFonts w:ascii="Times New Roman"/>
          <w:b/>
          <w:i w:val="false"/>
          <w:color w:val="000000"/>
        </w:rPr>
        <w:t xml:space="preserve"> Ұлттық бірыңғай тестілеудің апелляциялық комиссиясы отырысының хаттамасы (қысқартылған оқыту мерзімдерін көздейтін жоғары білім кадрларын даярлаудың ұқсас бағыттары бойынша)</w:t>
      </w:r>
    </w:p>
    <w:bookmarkEnd w:id="113"/>
    <w:p>
      <w:pPr>
        <w:spacing w:after="0"/>
        <w:ind w:left="0"/>
        <w:jc w:val="both"/>
      </w:pPr>
      <w:r>
        <w:rPr>
          <w:rFonts w:ascii="Times New Roman"/>
          <w:b w:val="false"/>
          <w:i w:val="false"/>
          <w:color w:val="000000"/>
          <w:sz w:val="28"/>
        </w:rPr>
        <w:t>
      Ұлттық бірыңғай тестілеу өткізу пункті/ Базалық жоғары оқу орны ________________ _______</w:t>
      </w:r>
    </w:p>
    <w:p>
      <w:pPr>
        <w:spacing w:after="0"/>
        <w:ind w:left="0"/>
        <w:jc w:val="both"/>
      </w:pPr>
      <w:r>
        <w:rPr>
          <w:rFonts w:ascii="Times New Roman"/>
          <w:b w:val="false"/>
          <w:i w:val="false"/>
          <w:color w:val="000000"/>
          <w:sz w:val="28"/>
        </w:rPr>
        <w:t>
      (коды) (атауы)</w:t>
      </w:r>
    </w:p>
    <w:p>
      <w:pPr>
        <w:spacing w:after="0"/>
        <w:ind w:left="0"/>
        <w:jc w:val="both"/>
      </w:pPr>
      <w:r>
        <w:rPr>
          <w:rFonts w:ascii="Times New Roman"/>
          <w:b w:val="false"/>
          <w:i w:val="false"/>
          <w:color w:val="000000"/>
          <w:sz w:val="28"/>
        </w:rPr>
        <w:t>
      Лек ________ Мерзімі __________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76"/>
        <w:gridCol w:w="3353"/>
        <w:gridCol w:w="1176"/>
        <w:gridCol w:w="1176"/>
        <w:gridCol w:w="522"/>
        <w:gridCol w:w="849"/>
        <w:gridCol w:w="1176"/>
        <w:gridCol w:w="1826"/>
        <w:gridCol w:w="523"/>
        <w:gridCol w:w="523"/>
      </w:tblGrid>
      <w:tr>
        <w:trPr>
          <w:trHeight w:val="30" w:hRule="atLeast"/>
        </w:trPr>
        <w:tc>
          <w:tcPr>
            <w:tcW w:w="11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r>
              <w:br/>
            </w:r>
            <w:r>
              <w:rPr>
                <w:rFonts w:ascii="Times New Roman"/>
                <w:b w:val="false"/>
                <w:i w:val="false"/>
                <w:color w:val="000000"/>
                <w:sz w:val="20"/>
              </w:rPr>
              <w:t>
1</w:t>
            </w:r>
          </w:p>
        </w:tc>
        <w:tc>
          <w:tcPr>
            <w:tcW w:w="335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w:t>
            </w:r>
          </w:p>
        </w:tc>
        <w:tc>
          <w:tcPr>
            <w:tcW w:w="11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жеке коды</w:t>
            </w:r>
          </w:p>
        </w:tc>
        <w:tc>
          <w:tcPr>
            <w:tcW w:w="11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парағының нөмірі</w:t>
            </w:r>
          </w:p>
        </w:tc>
        <w:tc>
          <w:tcPr>
            <w:tcW w:w="52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Нұсқа</w:t>
            </w:r>
          </w:p>
        </w:tc>
        <w:tc>
          <w:tcPr>
            <w:tcW w:w="84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Аудитория нөмірі</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бейіндік пән</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17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182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r>
      <w:tr>
        <w:trPr>
          <w:trHeight w:val="30" w:hRule="atLeast"/>
        </w:trPr>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3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3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33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кестенің жалғасы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79"/>
        <w:gridCol w:w="2606"/>
        <w:gridCol w:w="745"/>
        <w:gridCol w:w="745"/>
        <w:gridCol w:w="1680"/>
        <w:gridCol w:w="2607"/>
        <w:gridCol w:w="746"/>
        <w:gridCol w:w="746"/>
        <w:gridCol w:w="746"/>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Барлығы</w:t>
            </w:r>
          </w:p>
        </w:tc>
        <w:tc>
          <w:tcPr>
            <w:tcW w:w="74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Шешім</w:t>
            </w:r>
          </w:p>
        </w:tc>
      </w:tr>
      <w:tr>
        <w:trPr>
          <w:trHeight w:val="30" w:hRule="atLeast"/>
        </w:trPr>
        <w:tc>
          <w:tcPr>
            <w:tcW w:w="167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260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c>
          <w:tcPr>
            <w:tcW w:w="168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260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w:t>
            </w:r>
          </w:p>
        </w:tc>
        <w:tc>
          <w:tcPr>
            <w:tcW w:w="0" w:type="auto"/>
            <w:vMerge/>
            <w:tcBorders>
              <w:top w:val="nil"/>
              <w:left w:val="single" w:color="cfcfcf" w:sz="5"/>
              <w:bottom w:val="single" w:color="cfcfcf" w:sz="5"/>
              <w:right w:val="single" w:color="cfcfcf" w:sz="5"/>
            </w:tcBorders>
          </w:tcP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дейін</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кейін</w:t>
            </w:r>
          </w:p>
        </w:tc>
        <w:tc>
          <w:tcPr>
            <w:tcW w:w="0" w:type="auto"/>
            <w:vMerge/>
            <w:tcBorders>
              <w:top w:val="nil"/>
              <w:left w:val="single" w:color="cfcfcf" w:sz="5"/>
              <w:bottom w:val="single" w:color="cfcfcf" w:sz="5"/>
              <w:right w:val="single" w:color="cfcfcf" w:sz="5"/>
            </w:tcBorders>
          </w:tcP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Ескерту:</w:t>
      </w:r>
    </w:p>
    <w:p>
      <w:pPr>
        <w:spacing w:after="0"/>
        <w:ind w:left="0"/>
        <w:jc w:val="both"/>
      </w:pPr>
      <w:r>
        <w:rPr>
          <w:rFonts w:ascii="Times New Roman"/>
          <w:b w:val="false"/>
          <w:i w:val="false"/>
          <w:color w:val="000000"/>
          <w:sz w:val="28"/>
        </w:rPr>
        <w:t>
      Т – апелляцияға берілген тапсырмалар саны;</w:t>
      </w:r>
    </w:p>
    <w:p>
      <w:pPr>
        <w:spacing w:after="0"/>
        <w:ind w:left="0"/>
        <w:jc w:val="both"/>
      </w:pPr>
      <w:r>
        <w:rPr>
          <w:rFonts w:ascii="Times New Roman"/>
          <w:b w:val="false"/>
          <w:i w:val="false"/>
          <w:color w:val="000000"/>
          <w:sz w:val="28"/>
        </w:rPr>
        <w:t>
      Қ – апелляция бойынша қанағаттандырылған тапсырмалар саны;</w:t>
      </w:r>
    </w:p>
    <w:p>
      <w:pPr>
        <w:spacing w:after="0"/>
        <w:ind w:left="0"/>
        <w:jc w:val="both"/>
      </w:pPr>
      <w:r>
        <w:rPr>
          <w:rFonts w:ascii="Times New Roman"/>
          <w:b w:val="false"/>
          <w:i w:val="false"/>
          <w:color w:val="000000"/>
          <w:sz w:val="28"/>
        </w:rPr>
        <w:t>
      Апелляциялық комиссия төрағасы ____________ ______________________________________</w:t>
      </w:r>
    </w:p>
    <w:p>
      <w:pPr>
        <w:spacing w:after="0"/>
        <w:ind w:left="0"/>
        <w:jc w:val="both"/>
      </w:pPr>
      <w:r>
        <w:rPr>
          <w:rFonts w:ascii="Times New Roman"/>
          <w:b w:val="false"/>
          <w:i w:val="false"/>
          <w:color w:val="000000"/>
          <w:sz w:val="28"/>
        </w:rPr>
        <w:t>
      (қолы) (Т.А.Ә. (бар болған жағдайда))</w:t>
      </w:r>
    </w:p>
    <w:p>
      <w:pPr>
        <w:spacing w:after="0"/>
        <w:ind w:left="0"/>
        <w:jc w:val="both"/>
      </w:pPr>
      <w:r>
        <w:rPr>
          <w:rFonts w:ascii="Times New Roman"/>
          <w:b w:val="false"/>
          <w:i w:val="false"/>
          <w:color w:val="000000"/>
          <w:sz w:val="28"/>
        </w:rPr>
        <w:t>
      Апелляциялық комиссия мүшелері ____________ _____________________________________</w:t>
      </w:r>
    </w:p>
    <w:p>
      <w:pPr>
        <w:spacing w:after="0"/>
        <w:ind w:left="0"/>
        <w:jc w:val="both"/>
      </w:pPr>
      <w:r>
        <w:rPr>
          <w:rFonts w:ascii="Times New Roman"/>
          <w:b w:val="false"/>
          <w:i w:val="false"/>
          <w:color w:val="000000"/>
          <w:sz w:val="28"/>
        </w:rPr>
        <w:t>
      (қолы) (Т.А.Ә. (бар болған жағдайда))</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24-қосымша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24-қосымшаның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35" w:id="114"/>
    <w:p>
      <w:pPr>
        <w:spacing w:after="0"/>
        <w:ind w:left="0"/>
        <w:jc w:val="left"/>
      </w:pPr>
      <w:r>
        <w:rPr>
          <w:rFonts w:ascii="Times New Roman"/>
          <w:b/>
          <w:i w:val="false"/>
          <w:color w:val="000000"/>
        </w:rPr>
        <w:t xml:space="preserve"> Апелляцияға берілген өтініштер тізілімі (тест тапсырмаларының мазмұны бойынша/техникалық себептерге байланысты)</w:t>
      </w:r>
    </w:p>
    <w:bookmarkEnd w:id="114"/>
    <w:p>
      <w:pPr>
        <w:spacing w:after="0"/>
        <w:ind w:left="0"/>
        <w:jc w:val="both"/>
      </w:pPr>
      <w:r>
        <w:rPr>
          <w:rFonts w:ascii="Times New Roman"/>
          <w:b w:val="false"/>
          <w:i w:val="false"/>
          <w:color w:val="000000"/>
          <w:sz w:val="28"/>
        </w:rPr>
        <w:t>
      Ұлттық бірыңғай тестілеу өткізу пункті/ Базалық жоғары оқу орны _________ ______________</w:t>
      </w:r>
    </w:p>
    <w:p>
      <w:pPr>
        <w:spacing w:after="0"/>
        <w:ind w:left="0"/>
        <w:jc w:val="both"/>
      </w:pPr>
      <w:r>
        <w:rPr>
          <w:rFonts w:ascii="Times New Roman"/>
          <w:b w:val="false"/>
          <w:i w:val="false"/>
          <w:color w:val="000000"/>
          <w:sz w:val="28"/>
        </w:rPr>
        <w:t>
      (коды) (атауы)</w:t>
      </w:r>
    </w:p>
    <w:p>
      <w:pPr>
        <w:spacing w:after="0"/>
        <w:ind w:left="0"/>
        <w:jc w:val="both"/>
      </w:pPr>
      <w:r>
        <w:rPr>
          <w:rFonts w:ascii="Times New Roman"/>
          <w:b w:val="false"/>
          <w:i w:val="false"/>
          <w:color w:val="000000"/>
          <w:sz w:val="28"/>
        </w:rPr>
        <w:t>
      Лек ________ Мерзімі __________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89"/>
        <w:gridCol w:w="1589"/>
        <w:gridCol w:w="4531"/>
        <w:gridCol w:w="1589"/>
        <w:gridCol w:w="1148"/>
        <w:gridCol w:w="1148"/>
        <w:gridCol w:w="706"/>
      </w:tblGrid>
      <w:tr>
        <w:trPr>
          <w:trHeight w:val="30" w:hRule="atLeast"/>
        </w:trPr>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жеке коды</w:t>
            </w:r>
          </w:p>
        </w:tc>
        <w:tc>
          <w:tcPr>
            <w:tcW w:w="4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Жауап парағының нөмірі</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Аудитория нөмірі</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Орын нөмірі</w:t>
            </w:r>
          </w:p>
        </w:tc>
        <w:tc>
          <w:tcPr>
            <w:tcW w:w="7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Нұсқа</w:t>
            </w:r>
          </w:p>
        </w:tc>
      </w:tr>
      <w:tr>
        <w:trPr>
          <w:trHeight w:val="30" w:hRule="atLeast"/>
        </w:trPr>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1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кестенің жалғасы</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050"/>
        <w:gridCol w:w="2506"/>
        <w:gridCol w:w="2214"/>
        <w:gridCol w:w="1050"/>
        <w:gridCol w:w="2506"/>
        <w:gridCol w:w="2215"/>
        <w:gridCol w:w="759"/>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 тапсырмаларының мазмұны бойынша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себептерге байланысты</w:t>
            </w:r>
          </w:p>
        </w:tc>
        <w:tc>
          <w:tcPr>
            <w:tcW w:w="7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 жағдайы</w:t>
            </w:r>
          </w:p>
        </w:tc>
      </w:tr>
      <w:tr>
        <w:trPr>
          <w:trHeight w:val="30" w:hRule="atLeast"/>
        </w:trPr>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Республикалық апелляциялық комиссиға берілді**</w:t>
            </w:r>
          </w:p>
        </w:tc>
        <w:tc>
          <w:tcPr>
            <w:tcW w:w="2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Саны*</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Республикалық апелляциялық комиссиға берілді**</w:t>
            </w:r>
          </w:p>
        </w:tc>
        <w:tc>
          <w:tcPr>
            <w:tcW w:w="22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Қанағаттандырылды***</w:t>
            </w:r>
          </w:p>
        </w:tc>
        <w:tc>
          <w:tcPr>
            <w:tcW w:w="0" w:type="auto"/>
            <w:vMerge/>
            <w:tcBorders>
              <w:top w:val="nil"/>
              <w:left w:val="single" w:color="cfcfcf" w:sz="5"/>
              <w:bottom w:val="single" w:color="cfcfcf" w:sz="5"/>
              <w:right w:val="single" w:color="cfcfcf" w:sz="5"/>
            </w:tcBorders>
          </w:tcPr>
          <w:p/>
        </w:tc>
      </w:tr>
      <w:tr>
        <w:trPr>
          <w:trHeight w:val="30" w:hRule="atLeast"/>
        </w:trPr>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5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Ескерту:</w:t>
      </w:r>
    </w:p>
    <w:p>
      <w:pPr>
        <w:spacing w:after="0"/>
        <w:ind w:left="0"/>
        <w:jc w:val="both"/>
      </w:pPr>
      <w:r>
        <w:rPr>
          <w:rFonts w:ascii="Times New Roman"/>
          <w:b w:val="false"/>
          <w:i w:val="false"/>
          <w:color w:val="000000"/>
          <w:sz w:val="28"/>
        </w:rPr>
        <w:t>
      * – апелляцияға берілген тапсырмалар саны;</w:t>
      </w:r>
    </w:p>
    <w:p>
      <w:pPr>
        <w:spacing w:after="0"/>
        <w:ind w:left="0"/>
        <w:jc w:val="both"/>
      </w:pPr>
      <w:r>
        <w:rPr>
          <w:rFonts w:ascii="Times New Roman"/>
          <w:b w:val="false"/>
          <w:i w:val="false"/>
          <w:color w:val="000000"/>
          <w:sz w:val="28"/>
        </w:rPr>
        <w:t>
      ** – мазмұны бойынша және техникалық себептер бойынша Республикалық апелляциялық комиссияға жіберілген тапсырмалар саны;</w:t>
      </w:r>
    </w:p>
    <w:p>
      <w:pPr>
        <w:spacing w:after="0"/>
        <w:ind w:left="0"/>
        <w:jc w:val="both"/>
      </w:pPr>
      <w:r>
        <w:rPr>
          <w:rFonts w:ascii="Times New Roman"/>
          <w:b w:val="false"/>
          <w:i w:val="false"/>
          <w:color w:val="000000"/>
          <w:sz w:val="28"/>
        </w:rPr>
        <w:t>
      *** – апелляция бойынша қанағаттандырылған тапсырмалар саны;</w:t>
      </w:r>
    </w:p>
    <w:p>
      <w:pPr>
        <w:spacing w:after="0"/>
        <w:ind w:left="0"/>
        <w:jc w:val="both"/>
      </w:pPr>
      <w:r>
        <w:rPr>
          <w:rFonts w:ascii="Times New Roman"/>
          <w:b w:val="false"/>
          <w:i w:val="false"/>
          <w:color w:val="000000"/>
          <w:sz w:val="28"/>
        </w:rPr>
        <w:t>
      "Апелляция жағдайы" бағаны келесі мәндерден тұрады: "Шешім қабылданды", "Келген жоқ"</w:t>
      </w:r>
    </w:p>
    <w:p>
      <w:pPr>
        <w:spacing w:after="0"/>
        <w:ind w:left="0"/>
        <w:jc w:val="both"/>
      </w:pPr>
      <w:r>
        <w:rPr>
          <w:rFonts w:ascii="Times New Roman"/>
          <w:b w:val="false"/>
          <w:i w:val="false"/>
          <w:color w:val="000000"/>
          <w:sz w:val="28"/>
        </w:rPr>
        <w:t>
      Апелляциялық комиссия төрағасы ____________ ______________________________________</w:t>
      </w:r>
    </w:p>
    <w:p>
      <w:pPr>
        <w:spacing w:after="0"/>
        <w:ind w:left="0"/>
        <w:jc w:val="both"/>
      </w:pPr>
      <w:r>
        <w:rPr>
          <w:rFonts w:ascii="Times New Roman"/>
          <w:b w:val="false"/>
          <w:i w:val="false"/>
          <w:color w:val="000000"/>
          <w:sz w:val="28"/>
        </w:rPr>
        <w:t>
      (қолы) (Т.А.Ә. (бар болған жағдайда))</w:t>
      </w:r>
    </w:p>
    <w:p>
      <w:pPr>
        <w:spacing w:after="0"/>
        <w:ind w:left="0"/>
        <w:jc w:val="both"/>
      </w:pPr>
      <w:r>
        <w:rPr>
          <w:rFonts w:ascii="Times New Roman"/>
          <w:b w:val="false"/>
          <w:i w:val="false"/>
          <w:color w:val="000000"/>
          <w:sz w:val="28"/>
        </w:rPr>
        <w:t>
      Министрлік өкілі ____________ ____________________________________________________</w:t>
      </w:r>
    </w:p>
    <w:p>
      <w:pPr>
        <w:spacing w:after="0"/>
        <w:ind w:left="0"/>
        <w:jc w:val="both"/>
      </w:pPr>
      <w:r>
        <w:rPr>
          <w:rFonts w:ascii="Times New Roman"/>
          <w:b w:val="false"/>
          <w:i w:val="false"/>
          <w:color w:val="000000"/>
          <w:sz w:val="28"/>
        </w:rPr>
        <w:t>
      (қолы) (Т.А.Ә. (бар болған жағдайда))</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25-қосымша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25-қосымшаның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37" w:id="115"/>
    <w:p>
      <w:pPr>
        <w:spacing w:after="0"/>
        <w:ind w:left="0"/>
        <w:jc w:val="left"/>
      </w:pPr>
      <w:r>
        <w:rPr>
          <w:rFonts w:ascii="Times New Roman"/>
          <w:b/>
          <w:i w:val="false"/>
          <w:color w:val="000000"/>
        </w:rPr>
        <w:t xml:space="preserve"> Республикалық апелляциялық комиссияның қарастыруына жіберілген өтініштер тізілімі Ұлттық бірыңғай тестілеу өткізу пункті/ Базалық жоғары оқу орны _________ _________________________________________ (коды) (атауы)</w:t>
      </w:r>
    </w:p>
    <w:bookmarkEnd w:id="115"/>
    <w:p>
      <w:pPr>
        <w:spacing w:after="0"/>
        <w:ind w:left="0"/>
        <w:jc w:val="both"/>
      </w:pPr>
      <w:r>
        <w:rPr>
          <w:rFonts w:ascii="Times New Roman"/>
          <w:b w:val="false"/>
          <w:i w:val="false"/>
          <w:color w:val="000000"/>
          <w:sz w:val="28"/>
        </w:rPr>
        <w:t>
      Лек ________ Мерзімі __________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545"/>
        <w:gridCol w:w="1029"/>
        <w:gridCol w:w="1672"/>
        <w:gridCol w:w="1029"/>
        <w:gridCol w:w="2315"/>
        <w:gridCol w:w="1029"/>
        <w:gridCol w:w="1681"/>
      </w:tblGrid>
      <w:tr>
        <w:trPr>
          <w:trHeight w:val="30" w:hRule="atLeast"/>
        </w:trPr>
        <w:tc>
          <w:tcPr>
            <w:tcW w:w="35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Пән</w:t>
            </w:r>
          </w:p>
        </w:tc>
        <w:tc>
          <w:tcPr>
            <w:tcW w:w="16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Сұрақ №</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Дәлелдемесі</w:t>
            </w:r>
          </w:p>
        </w:tc>
        <w:tc>
          <w:tcPr>
            <w:tcW w:w="23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Апелляцияға берушінің негіздемесі</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Шешім</w:t>
            </w:r>
          </w:p>
        </w:tc>
        <w:tc>
          <w:tcPr>
            <w:tcW w:w="16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Шешімге түсіндірме</w:t>
            </w:r>
          </w:p>
        </w:tc>
      </w:tr>
      <w:tr>
        <w:trPr>
          <w:trHeight w:val="30" w:hRule="atLeast"/>
        </w:trPr>
        <w:tc>
          <w:tcPr>
            <w:tcW w:w="35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жеке коды – Т.А.Ә. (бар болған жағдайда)</w:t>
            </w:r>
          </w:p>
        </w:tc>
      </w:tr>
      <w:tr>
        <w:trPr>
          <w:trHeight w:val="30" w:hRule="atLeast"/>
        </w:trPr>
        <w:tc>
          <w:tcPr>
            <w:tcW w:w="35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5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Тестіленушінің жеке коды – Т.А.Ә. (бар болған жағдайда)</w:t>
            </w:r>
          </w:p>
        </w:tc>
      </w:tr>
      <w:tr>
        <w:trPr>
          <w:trHeight w:val="30" w:hRule="atLeast"/>
        </w:trPr>
        <w:tc>
          <w:tcPr>
            <w:tcW w:w="35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2.1</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3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2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Ескерту: "Шешім" бағаны келесі мәндерді қабылдайды: Республикалық апелляциялық комиссия қанағаттандырған жағдайда "Қанағаттандырылды" немесе қанағаттантырмаған жағдайда "Қанағаттандырылмады"</w:t>
      </w:r>
    </w:p>
    <w:p>
      <w:pPr>
        <w:spacing w:after="0"/>
        <w:ind w:left="0"/>
        <w:jc w:val="both"/>
      </w:pPr>
      <w:r>
        <w:rPr>
          <w:rFonts w:ascii="Times New Roman"/>
          <w:b w:val="false"/>
          <w:i w:val="false"/>
          <w:color w:val="000000"/>
          <w:sz w:val="28"/>
        </w:rPr>
        <w:t>
      Апелляциялық комиссия төрағасы ___________ _______________________________________</w:t>
      </w:r>
    </w:p>
    <w:p>
      <w:pPr>
        <w:spacing w:after="0"/>
        <w:ind w:left="0"/>
        <w:jc w:val="both"/>
      </w:pPr>
      <w:r>
        <w:rPr>
          <w:rFonts w:ascii="Times New Roman"/>
          <w:b w:val="false"/>
          <w:i w:val="false"/>
          <w:color w:val="000000"/>
          <w:sz w:val="28"/>
        </w:rPr>
        <w:t>
      (қолы) (Т.А.Ә. (бар болған жағдайда))</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26-қосымша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ff0000"/>
          <w:sz w:val="28"/>
        </w:rPr>
        <w:t xml:space="preserve">
      Ескерту. 26-қосымшаның оң жақ жоғарғы бұрышы жаңа редакцияда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bookmarkStart w:name="z139" w:id="116"/>
    <w:p>
      <w:pPr>
        <w:spacing w:after="0"/>
        <w:ind w:left="0"/>
        <w:jc w:val="left"/>
      </w:pPr>
      <w:r>
        <w:rPr>
          <w:rFonts w:ascii="Times New Roman"/>
          <w:b/>
          <w:i w:val="false"/>
          <w:color w:val="000000"/>
        </w:rPr>
        <w:t xml:space="preserve"> Республикалық апелляциялық комиссия қорытындысының Хаттамасы Протокол решения Республиканской апелляционной комиссии</w:t>
      </w:r>
    </w:p>
    <w:bookmarkEnd w:id="116"/>
    <w:p>
      <w:pPr>
        <w:spacing w:after="0"/>
        <w:ind w:left="0"/>
        <w:jc w:val="both"/>
      </w:pPr>
      <w:r>
        <w:rPr>
          <w:rFonts w:ascii="Times New Roman"/>
          <w:b w:val="false"/>
          <w:i w:val="false"/>
          <w:color w:val="000000"/>
          <w:sz w:val="28"/>
        </w:rPr>
        <w:t>
      " ___ " ________ 201__ жыл/год №_____________________</w:t>
      </w:r>
    </w:p>
    <w:p>
      <w:pPr>
        <w:spacing w:after="0"/>
        <w:ind w:left="0"/>
        <w:jc w:val="both"/>
      </w:pPr>
      <w:r>
        <w:rPr>
          <w:rFonts w:ascii="Times New Roman"/>
          <w:b w:val="false"/>
          <w:i w:val="false"/>
          <w:color w:val="000000"/>
          <w:sz w:val="28"/>
        </w:rPr>
        <w:t>
      1. Пән (предмет) _________________________________________________________________</w:t>
      </w:r>
    </w:p>
    <w:p>
      <w:pPr>
        <w:spacing w:after="0"/>
        <w:ind w:left="0"/>
        <w:jc w:val="both"/>
      </w:pPr>
      <w:r>
        <w:rPr>
          <w:rFonts w:ascii="Times New Roman"/>
          <w:b w:val="false"/>
          <w:i w:val="false"/>
          <w:color w:val="000000"/>
          <w:sz w:val="28"/>
        </w:rPr>
        <w:t>
      2. Нұсқа және тапсырма нөмірі</w:t>
      </w:r>
    </w:p>
    <w:p>
      <w:pPr>
        <w:spacing w:after="0"/>
        <w:ind w:left="0"/>
        <w:jc w:val="both"/>
      </w:pPr>
      <w:r>
        <w:rPr>
          <w:rFonts w:ascii="Times New Roman"/>
          <w:b w:val="false"/>
          <w:i w:val="false"/>
          <w:color w:val="000000"/>
          <w:sz w:val="28"/>
        </w:rPr>
        <w:t>
      № варианта и задания _____________________________________________________________</w:t>
      </w:r>
    </w:p>
    <w:p>
      <w:pPr>
        <w:spacing w:after="0"/>
        <w:ind w:left="0"/>
        <w:jc w:val="both"/>
      </w:pPr>
      <w:r>
        <w:rPr>
          <w:rFonts w:ascii="Times New Roman"/>
          <w:b w:val="false"/>
          <w:i w:val="false"/>
          <w:color w:val="000000"/>
          <w:sz w:val="28"/>
        </w:rPr>
        <w:t>
      3. Апелляцияға берілу себебі:</w:t>
      </w:r>
    </w:p>
    <w:p>
      <w:pPr>
        <w:spacing w:after="0"/>
        <w:ind w:left="0"/>
        <w:jc w:val="both"/>
      </w:pPr>
      <w:r>
        <w:rPr>
          <w:rFonts w:ascii="Times New Roman"/>
          <w:b w:val="false"/>
          <w:i w:val="false"/>
          <w:color w:val="000000"/>
          <w:sz w:val="28"/>
        </w:rPr>
        <w:t>
      Причина апелляции</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4. Тексеру нәтижесі, түпнұсқаға сілтеме:</w:t>
      </w:r>
    </w:p>
    <w:p>
      <w:pPr>
        <w:spacing w:after="0"/>
        <w:ind w:left="0"/>
        <w:jc w:val="both"/>
      </w:pPr>
      <w:r>
        <w:rPr>
          <w:rFonts w:ascii="Times New Roman"/>
          <w:b w:val="false"/>
          <w:i w:val="false"/>
          <w:color w:val="000000"/>
          <w:sz w:val="28"/>
        </w:rPr>
        <w:t>
      Результат проверки, ссылка на источник:</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5. Комиссия шешімі:</w:t>
      </w:r>
    </w:p>
    <w:p>
      <w:pPr>
        <w:spacing w:after="0"/>
        <w:ind w:left="0"/>
        <w:jc w:val="both"/>
      </w:pPr>
      <w:r>
        <w:rPr>
          <w:rFonts w:ascii="Times New Roman"/>
          <w:b w:val="false"/>
          <w:i w:val="false"/>
          <w:color w:val="000000"/>
          <w:sz w:val="28"/>
        </w:rPr>
        <w:t>
      Решение комиссии: _______________________________________________________________</w:t>
      </w:r>
    </w:p>
    <w:p>
      <w:pPr>
        <w:spacing w:after="0"/>
        <w:ind w:left="0"/>
        <w:jc w:val="both"/>
      </w:pPr>
      <w:r>
        <w:rPr>
          <w:rFonts w:ascii="Times New Roman"/>
          <w:b w:val="false"/>
          <w:i w:val="false"/>
          <w:color w:val="000000"/>
          <w:sz w:val="28"/>
        </w:rPr>
        <w:t>
      Республикалық апелляциялық комиссия төрағасы/Председатель Республиканской</w:t>
      </w:r>
    </w:p>
    <w:p>
      <w:pPr>
        <w:spacing w:after="0"/>
        <w:ind w:left="0"/>
        <w:jc w:val="both"/>
      </w:pPr>
      <w:r>
        <w:rPr>
          <w:rFonts w:ascii="Times New Roman"/>
          <w:b w:val="false"/>
          <w:i w:val="false"/>
          <w:color w:val="000000"/>
          <w:sz w:val="28"/>
        </w:rPr>
        <w:t>
      апелляционной комиссии ____________________________________________________ _____</w:t>
      </w:r>
    </w:p>
    <w:p>
      <w:pPr>
        <w:spacing w:after="0"/>
        <w:ind w:left="0"/>
        <w:jc w:val="both"/>
      </w:pPr>
      <w:r>
        <w:rPr>
          <w:rFonts w:ascii="Times New Roman"/>
          <w:b w:val="false"/>
          <w:i w:val="false"/>
          <w:color w:val="000000"/>
          <w:sz w:val="28"/>
        </w:rPr>
        <w:t>
      Т.А.Ә. (бар болған жағдайда)/Ф.И.О. (при его наличии) Қолы/подпись</w:t>
      </w:r>
    </w:p>
    <w:p>
      <w:pPr>
        <w:spacing w:after="0"/>
        <w:ind w:left="0"/>
        <w:jc w:val="both"/>
      </w:pPr>
      <w:r>
        <w:rPr>
          <w:rFonts w:ascii="Times New Roman"/>
          <w:b w:val="false"/>
          <w:i w:val="false"/>
          <w:color w:val="000000"/>
          <w:sz w:val="28"/>
        </w:rPr>
        <w:t>
      Комиссия мүшелері: ___________________________________________________ ___________</w:t>
      </w:r>
    </w:p>
    <w:p>
      <w:pPr>
        <w:spacing w:after="0"/>
        <w:ind w:left="0"/>
        <w:jc w:val="both"/>
      </w:pPr>
      <w:r>
        <w:rPr>
          <w:rFonts w:ascii="Times New Roman"/>
          <w:b w:val="false"/>
          <w:i w:val="false"/>
          <w:color w:val="000000"/>
          <w:sz w:val="28"/>
        </w:rPr>
        <w:t>
      Члены комиссии Т.А.Ә. (бар болған жағдайда)/Ф.И.О. (при его наличии) Қолы/подпись</w:t>
      </w:r>
    </w:p>
    <w:p>
      <w:pPr>
        <w:spacing w:after="0"/>
        <w:ind w:left="0"/>
        <w:jc w:val="left"/>
      </w:pP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Ұлттық бірыңғай тестілеуді</w:t>
            </w:r>
            <w:r>
              <w:br/>
            </w:r>
            <w:r>
              <w:rPr>
                <w:rFonts w:ascii="Times New Roman"/>
                <w:b w:val="false"/>
                <w:i w:val="false"/>
                <w:color w:val="000000"/>
                <w:sz w:val="20"/>
              </w:rPr>
              <w:t>өткізу және "Ұлттық бірыңғай</w:t>
            </w:r>
            <w:r>
              <w:br/>
            </w:r>
            <w:r>
              <w:rPr>
                <w:rFonts w:ascii="Times New Roman"/>
                <w:b w:val="false"/>
                <w:i w:val="false"/>
                <w:color w:val="000000"/>
                <w:sz w:val="20"/>
              </w:rPr>
              <w:t>тестілеу тапсырғаны туралы</w:t>
            </w:r>
            <w:r>
              <w:br/>
            </w:r>
            <w:r>
              <w:rPr>
                <w:rFonts w:ascii="Times New Roman"/>
                <w:b w:val="false"/>
                <w:i w:val="false"/>
                <w:color w:val="000000"/>
                <w:sz w:val="20"/>
              </w:rPr>
              <w:t>сертификат беру" мемлекеттік</w:t>
            </w:r>
            <w:r>
              <w:br/>
            </w:r>
            <w:r>
              <w:rPr>
                <w:rFonts w:ascii="Times New Roman"/>
                <w:b w:val="false"/>
                <w:i w:val="false"/>
                <w:color w:val="000000"/>
                <w:sz w:val="20"/>
              </w:rPr>
              <w:t>көрсетілетін қызмет</w:t>
            </w:r>
            <w:r>
              <w:br/>
            </w:r>
            <w:r>
              <w:rPr>
                <w:rFonts w:ascii="Times New Roman"/>
                <w:b w:val="false"/>
                <w:i w:val="false"/>
                <w:color w:val="000000"/>
                <w:sz w:val="20"/>
              </w:rPr>
              <w:t>қағидаларына</w:t>
            </w:r>
            <w:r>
              <w:br/>
            </w:r>
            <w:r>
              <w:rPr>
                <w:rFonts w:ascii="Times New Roman"/>
                <w:b w:val="false"/>
                <w:i w:val="false"/>
                <w:color w:val="000000"/>
                <w:sz w:val="20"/>
              </w:rPr>
              <w:t>27-қосымша</w:t>
            </w:r>
          </w:p>
        </w:tc>
      </w:tr>
    </w:tbl>
    <w:p>
      <w:pPr>
        <w:spacing w:after="0"/>
        <w:ind w:left="0"/>
        <w:jc w:val="both"/>
      </w:pPr>
      <w:r>
        <w:rPr>
          <w:rFonts w:ascii="Times New Roman"/>
          <w:b w:val="false"/>
          <w:i w:val="false"/>
          <w:color w:val="ff0000"/>
          <w:sz w:val="28"/>
        </w:rPr>
        <w:t xml:space="preserve">
      Ескерту. 27-қосымшамен толықтырылды – ҚР Білім және ғылым министрінің 05.06.2020 </w:t>
      </w:r>
      <w:r>
        <w:rPr>
          <w:rFonts w:ascii="Times New Roman"/>
          <w:b w:val="false"/>
          <w:i w:val="false"/>
          <w:color w:val="ff0000"/>
          <w:sz w:val="28"/>
        </w:rPr>
        <w:t>№ 230</w:t>
      </w:r>
      <w:r>
        <w:rPr>
          <w:rFonts w:ascii="Times New Roman"/>
          <w:b w:val="false"/>
          <w:i w:val="false"/>
          <w:color w:val="ff0000"/>
          <w:sz w:val="28"/>
        </w:rPr>
        <w:t xml:space="preserve"> (алғашқы ресми жарияланған күнінен кейін қолданысқа енгізіледі) бұйрығымен.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01"/>
        <w:gridCol w:w="2090"/>
        <w:gridCol w:w="9509"/>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"Ұлттық бірыңғай тестілеу тапсырғаны туралы сертификат беру" мемлекеттік көрсетілетін қызмет стандарты</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берушінің атауы</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"Ұлттық тестілеу орталығы" РМҚК және (немесе) жоғары оқу орындары (бұдан әрі - көрсетілетін қызметті беруші) арқылы көрсетеді.</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көрсету тәсілдері</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Өтінішті қабылдау және мемлекеттік қызметті көрсету нәтижесін беру:</w:t>
            </w:r>
            <w:r>
              <w:br/>
            </w:r>
            <w:r>
              <w:rPr>
                <w:rFonts w:ascii="Times New Roman"/>
                <w:b w:val="false"/>
                <w:i w:val="false"/>
                <w:color w:val="000000"/>
                <w:sz w:val="20"/>
              </w:rPr>
              <w:t>
1) көрсетілетін қызметті беруші;</w:t>
            </w:r>
            <w:r>
              <w:br/>
            </w:r>
            <w:r>
              <w:rPr>
                <w:rFonts w:ascii="Times New Roman"/>
                <w:b w:val="false"/>
                <w:i w:val="false"/>
                <w:color w:val="000000"/>
                <w:sz w:val="20"/>
              </w:rPr>
              <w:t>
2) www.​egov.​kz "электрондық үкімет" веб-порталы (бұдан әрі - портал) арқылы жүзеге асырылады.</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мерзімі</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берушіге құжаттар топтамасын тапсырған сәттен бастап, сондай-ақ порталға жүгінген кезде 3 жұмыс күні;</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көрсету нысаны</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Электрондық / қағаз түрінде.</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көрсету нәтижесі</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көрсету нәтижесі құжаттарды қабылдау туралы қолхат және Ұлттық тестілеу орталығының сайтында жарияланатын Ұлттық бірыңғай тестілеуді тапсыру туралы электрондық сертификат беру болып табылады.</w:t>
            </w:r>
            <w:r>
              <w:br/>
            </w:r>
            <w:r>
              <w:rPr>
                <w:rFonts w:ascii="Times New Roman"/>
                <w:b w:val="false"/>
                <w:i w:val="false"/>
                <w:color w:val="000000"/>
                <w:sz w:val="20"/>
              </w:rPr>
              <w:t>
Мемлекеттік қызметті көрсету нәтижесін ұсыну нысаны: электрондық немесе қағаз түрінде.</w:t>
            </w:r>
            <w:r>
              <w:br/>
            </w:r>
            <w:r>
              <w:rPr>
                <w:rFonts w:ascii="Times New Roman"/>
                <w:b w:val="false"/>
                <w:i w:val="false"/>
                <w:color w:val="000000"/>
                <w:sz w:val="20"/>
              </w:rPr>
              <w:t>
Көрсетілетін қызметті берушіге мемлекеттік қызмет көрсету нәтижесі үшін жүгінген кезде нәтижесі қағаз жеткізгіште ресімделеді.</w:t>
            </w:r>
            <w:r>
              <w:br/>
            </w:r>
            <w:r>
              <w:rPr>
                <w:rFonts w:ascii="Times New Roman"/>
                <w:b w:val="false"/>
                <w:i w:val="false"/>
                <w:color w:val="000000"/>
                <w:sz w:val="20"/>
              </w:rPr>
              <w:t>
Портал арқылы жүгінген кезде көрсетілетін қызметті алушының "жеке кабинетіне" көрсетілетін қызметті берушінің уәкілетті тұлғасының электрондық цифрлық қолтаңбасымен (бұдан әрі - ЭЦҚ) қол қойылған электрондық құжат нысанында сертификаттың дайындығы туралы хабарлама келеді.</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кезінде көрсетілетін қызметті алушыдан алынатын төлемақы мөлшерін және Қазақстан Республикасының заңнамасында көзделген жағдайларда оны алу тәсілдері</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тегін көрсетіледі.</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Жұмыс графигі</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 Қазақстан Республикасының еңбек заңнамасына сәйкес демалыс және мереке күндерін қоспағанда, дүйсенбіден бастап сенбіні қоса алғанда, көрсетілетін қызметті берушінің белгіленген жұмыс кестесіне сәйкес сағат 13.00-ден 14.30-ға дейінгі түскі үзіліспен сағат 9.00-ден 18.30-ға дейін.</w:t>
            </w:r>
            <w:r>
              <w:br/>
            </w:r>
            <w:r>
              <w:rPr>
                <w:rFonts w:ascii="Times New Roman"/>
                <w:b w:val="false"/>
                <w:i w:val="false"/>
                <w:color w:val="000000"/>
                <w:sz w:val="20"/>
              </w:rPr>
              <w:t>
Өтініштерді қабылдау және мемлекеттік көрсетілетін қызметтің нәтижесін беру демалыс және мереке күндерінен басқа, сағат 13.00-ден 14.30-ға дейінгі түскі үзіліспен сағат 9.00-ден 18.00-ге дейін, алдын ала жазылусыз және жедел қызмет көрсетусіз жүзеге асырылады.</w:t>
            </w:r>
            <w:r>
              <w:br/>
            </w:r>
            <w:r>
              <w:rPr>
                <w:rFonts w:ascii="Times New Roman"/>
                <w:b w:val="false"/>
                <w:i w:val="false"/>
                <w:color w:val="000000"/>
                <w:sz w:val="20"/>
              </w:rPr>
              <w:t>
Портал: жөндеу жұмыстарын жүргізуге байланысты техникалық үзілістерді қоспағанда, тәулік бойы.</w:t>
            </w:r>
            <w:r>
              <w:br/>
            </w:r>
            <w:r>
              <w:rPr>
                <w:rFonts w:ascii="Times New Roman"/>
                <w:b w:val="false"/>
                <w:i w:val="false"/>
                <w:color w:val="000000"/>
                <w:sz w:val="20"/>
              </w:rPr>
              <w:t>
Көрсетілетін қызметті алушы жұмыс уақыты аяқталғаннан кейін, демалыс және мереке күндері Қазақстан Республикасының еңбек заңнамасына сәйкес жүгінген кезде өтініштерді қабылдау және Мемлекеттік қызмет көрсету нәтижелерін беру келесі жұмыс күні жүзеге асырылады.</w:t>
            </w:r>
            <w:r>
              <w:br/>
            </w:r>
            <w:r>
              <w:rPr>
                <w:rFonts w:ascii="Times New Roman"/>
                <w:b w:val="false"/>
                <w:i w:val="false"/>
                <w:color w:val="000000"/>
                <w:sz w:val="20"/>
              </w:rPr>
              <w:t>
Мемлекеттік көрсетілетін қызмет орындарының мекен-жайлары:</w:t>
            </w:r>
            <w:r>
              <w:br/>
            </w:r>
            <w:r>
              <w:rPr>
                <w:rFonts w:ascii="Times New Roman"/>
                <w:b w:val="false"/>
                <w:i w:val="false"/>
                <w:color w:val="000000"/>
                <w:sz w:val="20"/>
              </w:rPr>
              <w:t>
1) Ұлттық тестілеу орталығының интернет-ресурсында: www.​tes​tcen​ter.​kz;</w:t>
            </w:r>
            <w:r>
              <w:br/>
            </w:r>
            <w:r>
              <w:rPr>
                <w:rFonts w:ascii="Times New Roman"/>
                <w:b w:val="false"/>
                <w:i w:val="false"/>
                <w:color w:val="000000"/>
                <w:sz w:val="20"/>
              </w:rPr>
              <w:t>
2) порталда: www.​egov.​kz орналастырылған.</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үшін қажетті құжаттардың тізбесі</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берушіге өтініш жасаған кезде:</w:t>
            </w:r>
            <w:r>
              <w:br/>
            </w:r>
            <w:r>
              <w:rPr>
                <w:rFonts w:ascii="Times New Roman"/>
                <w:b w:val="false"/>
                <w:i w:val="false"/>
                <w:color w:val="000000"/>
                <w:sz w:val="20"/>
              </w:rPr>
              <w:t>
1) еркін нысандағы өтініш;</w:t>
            </w:r>
            <w:r>
              <w:br/>
            </w:r>
            <w:r>
              <w:rPr>
                <w:rFonts w:ascii="Times New Roman"/>
                <w:b w:val="false"/>
                <w:i w:val="false"/>
                <w:color w:val="000000"/>
                <w:sz w:val="20"/>
              </w:rPr>
              <w:t>
2) жеке басын куәландыратын құжат (жеке басын сәйкестендіру үшін қажет).</w:t>
            </w:r>
            <w:r>
              <w:br/>
            </w:r>
            <w:r>
              <w:rPr>
                <w:rFonts w:ascii="Times New Roman"/>
                <w:b w:val="false"/>
                <w:i w:val="false"/>
                <w:color w:val="000000"/>
                <w:sz w:val="20"/>
              </w:rPr>
              <w:t>
Көрсетілетін қызметті алушы көрсетілетін қызметті берушіге барлық қажетті құжаттарды тапсырған кезде қағаз жеткізгіштегі өтініштің қабылданғанын растау оның көшірмесіндегі оны алған күні, қабылдаған адамның тегі, аты, әкесінің аты (ол болған кезде) және құжаттар топтамасын қабылдау уақыты көрсетілген белгі болып табылады.</w:t>
            </w:r>
            <w:r>
              <w:br/>
            </w:r>
            <w:r>
              <w:rPr>
                <w:rFonts w:ascii="Times New Roman"/>
                <w:b w:val="false"/>
                <w:i w:val="false"/>
                <w:color w:val="000000"/>
                <w:sz w:val="20"/>
              </w:rPr>
              <w:t>
портал арқылы өтініш жасаған кезде:</w:t>
            </w:r>
            <w:r>
              <w:br/>
            </w:r>
            <w:r>
              <w:rPr>
                <w:rFonts w:ascii="Times New Roman"/>
                <w:b w:val="false"/>
                <w:i w:val="false"/>
                <w:color w:val="000000"/>
                <w:sz w:val="20"/>
              </w:rPr>
              <w:t>
1) электрондық құжат нысанындағы өтініш көрсетілетін қызметті алушының ЭЦҚ қойылған;</w:t>
            </w:r>
            <w:r>
              <w:br/>
            </w:r>
            <w:r>
              <w:rPr>
                <w:rFonts w:ascii="Times New Roman"/>
                <w:b w:val="false"/>
                <w:i w:val="false"/>
                <w:color w:val="000000"/>
                <w:sz w:val="20"/>
              </w:rPr>
              <w:t>
2) мемлекеттік қызмет көрсету үшін төлемді растайтын құжаттың электрондық көшірмесі.</w:t>
            </w:r>
            <w:r>
              <w:br/>
            </w:r>
            <w:r>
              <w:rPr>
                <w:rFonts w:ascii="Times New Roman"/>
                <w:b w:val="false"/>
                <w:i w:val="false"/>
                <w:color w:val="000000"/>
                <w:sz w:val="20"/>
              </w:rPr>
              <w:t>
Жеке басын куәландыратын құжат туралы мәліметтерді (ақпараттық жүйелерде болған жағдайда) көрсетілетін қызметті беруші "электрондық үкімет" шлюзі арқылы тиісті мемлекеттік ақпараттық жүйелерден ақпараттық жүйе арқылы алады.</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 заңнамасында белгіленген мемлекеттік қызмет көрсетуден бас тарту үшін негіздемелер</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 мынадай негіздер бойынша Мемлекеттік қызмет көрсетуден бас тартады:</w:t>
            </w:r>
            <w:r>
              <w:br/>
            </w:r>
            <w:r>
              <w:rPr>
                <w:rFonts w:ascii="Times New Roman"/>
                <w:b w:val="false"/>
                <w:i w:val="false"/>
                <w:color w:val="000000"/>
                <w:sz w:val="20"/>
              </w:rPr>
              <w:t>
1) мемлекеттік қызметті алу үшін көрсетілетін қызметті алушы ұсынған құжаттардың және (немесе) оларда қамтылған деректердің (мәліметтердің) дәйексіздігі анықталған;</w:t>
            </w:r>
            <w:r>
              <w:br/>
            </w:r>
            <w:r>
              <w:rPr>
                <w:rFonts w:ascii="Times New Roman"/>
                <w:b w:val="false"/>
                <w:i w:val="false"/>
                <w:color w:val="000000"/>
                <w:sz w:val="20"/>
              </w:rPr>
              <w:t>
2) көрсетілетін қызметті алушы мемлекеттік қызметті алу үшін толық емес құжаттар топтамасын ұсынған жағдайда.</w:t>
            </w:r>
          </w:p>
        </w:tc>
      </w:tr>
      <w:tr>
        <w:trPr>
          <w:trHeight w:val="30" w:hRule="atLeast"/>
        </w:trPr>
        <w:tc>
          <w:tcPr>
            <w:tcW w:w="7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20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оның ішінде электрондық нысанда және Мемлекеттік корпорация арқылы көрсету ерекшеліктері ескеріле отырып қойылатын өзге де талаптар</w:t>
            </w:r>
          </w:p>
        </w:tc>
        <w:tc>
          <w:tcPr>
            <w:tcW w:w="950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алушының құжаттар топтамасын тапсыруы үшін күтудің рұқсат етілген ең ұзақ уақыты-15 минут;</w:t>
            </w:r>
            <w:r>
              <w:br/>
            </w:r>
            <w:r>
              <w:rPr>
                <w:rFonts w:ascii="Times New Roman"/>
                <w:b w:val="false"/>
                <w:i w:val="false"/>
                <w:color w:val="000000"/>
                <w:sz w:val="20"/>
              </w:rPr>
              <w:t>
2) көрсетілетін қызметті алушыға қызмет көрсетудің рұқсат етілген ең ұзақ уақыты-15 минут (практиканы ескере отырып).</w:t>
            </w:r>
            <w:r>
              <w:br/>
            </w:r>
            <w:r>
              <w:rPr>
                <w:rFonts w:ascii="Times New Roman"/>
                <w:b w:val="false"/>
                <w:i w:val="false"/>
                <w:color w:val="000000"/>
                <w:sz w:val="20"/>
              </w:rPr>
              <w:t>
Көрсетілетін қызметті алушы ЭЦҚ болған жағдайда Мемлекеттік көрсетілетін қызметті портал арқылы электрондық нысанда алады.</w:t>
            </w:r>
            <w:r>
              <w:br/>
            </w:r>
            <w:r>
              <w:rPr>
                <w:rFonts w:ascii="Times New Roman"/>
                <w:b w:val="false"/>
                <w:i w:val="false"/>
                <w:color w:val="000000"/>
                <w:sz w:val="20"/>
              </w:rPr>
              <w:t>
Көрсетілетін қызметті алушының мемлекеттік қызмет көрсету тәртібі мен мәртебесі туралы ақпаратты қашықтықтан қол жеткізу режимінде көрсетілетін қызметті берушінің Мемлекеттік қызмет көрсету мәселелері жөніндегі анықтама қызметтері, Бірыңғай байланыс орталығы арқылы алуға мүмкіндігі бар.</w:t>
            </w:r>
            <w:r>
              <w:br/>
            </w:r>
            <w:r>
              <w:rPr>
                <w:rFonts w:ascii="Times New Roman"/>
                <w:b w:val="false"/>
                <w:i w:val="false"/>
                <w:color w:val="000000"/>
                <w:sz w:val="20"/>
              </w:rPr>
              <w:t>
Көрсетілетін қызметті берушінің Мемлекеттік қызмет көрсету мәселелері жөніндегі анықтама қызметтерінің байланыс телефондары Министрліктің интернет-ресурсында орналастырылған: www.​edu.​gov.​kz және бірыңғай байланыс орталығы: 8-800-080-7777, 1414.</w:t>
            </w:r>
            <w:r>
              <w:br/>
            </w:r>
            <w:r>
              <w:rPr>
                <w:rFonts w:ascii="Times New Roman"/>
                <w:b w:val="false"/>
                <w:i w:val="false"/>
                <w:color w:val="000000"/>
                <w:sz w:val="20"/>
              </w:rPr>
              <w:t>
Бірыңғай байланыс орталығы "1414", 8-800-080-7777.</w:t>
            </w:r>
          </w:p>
        </w:tc>
      </w:tr>
    </w:tbl>
    <w:p>
      <w:pPr>
        <w:spacing w:after="0"/>
        <w:ind w:left="0"/>
        <w:jc w:val="left"/>
      </w:pP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